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DE79" w14:textId="53734EC1" w:rsidR="006E21BD" w:rsidRDefault="00953F74" w:rsidP="00844FD5">
      <w:pPr>
        <w:pStyle w:val="berschrift1"/>
        <w:rPr>
          <w:sz w:val="48"/>
        </w:rPr>
      </w:pPr>
      <w:r>
        <w:rPr>
          <w:noProof/>
          <w:sz w:val="48"/>
        </w:rPr>
        <w:drawing>
          <wp:inline distT="0" distB="0" distL="0" distR="0" wp14:anchorId="09A12E03" wp14:editId="791CE83B">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4448D0A" w14:textId="77777777" w:rsidR="00493B65" w:rsidRDefault="007166CE" w:rsidP="00844FD5">
      <w:pPr>
        <w:pStyle w:val="berschrift1"/>
      </w:pPr>
      <w:r>
        <w:br w:type="page"/>
      </w:r>
      <w:r w:rsidR="00493B65">
        <w:lastRenderedPageBreak/>
        <w:t>Vorwort</w:t>
      </w:r>
    </w:p>
    <w:p w14:paraId="04E3A49C" w14:textId="77777777" w:rsidR="00493B65" w:rsidRDefault="001F558F" w:rsidP="00844FD5">
      <w:r>
        <w:t>Ich bin der Meinung, es sei an der Zeit, von unseren Vätern und Müttern im Glauben zu lernen, was und wie sie geglaubt haben. Viel Wissen ist im Laufe der Jahrhunderte verloren gegangen, und dafür ist manche Torheit ins Christentum eingeflossen.</w:t>
      </w:r>
    </w:p>
    <w:p w14:paraId="2C2E9E69" w14:textId="77777777" w:rsidR="001F558F" w:rsidRDefault="001F558F" w:rsidP="00844FD5">
      <w:r>
        <w:t>Deshalb gibt es die Glaubensstimme, und deshalb gibt es auch die Bücher, die Ihr hier herunterladen könnt. Manche Autoren sind Euch sicher bekannt, andere eher weniger.</w:t>
      </w:r>
    </w:p>
    <w:p w14:paraId="137FDC4B" w14:textId="77777777" w:rsidR="001F558F" w:rsidRDefault="001F558F" w:rsidP="00844FD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2B32DAED" w14:textId="77777777" w:rsidR="001F558F" w:rsidRDefault="001F558F" w:rsidP="00844FD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90579FB" w14:textId="77777777" w:rsidR="00493B65" w:rsidRDefault="00493B65" w:rsidP="00844FD5">
      <w:r>
        <w:t>Gruß &amp; Segen,</w:t>
      </w:r>
    </w:p>
    <w:p w14:paraId="422581C1" w14:textId="77777777" w:rsidR="007166CE" w:rsidRDefault="00493B65" w:rsidP="00844FD5">
      <w:r>
        <w:t>Andreas</w:t>
      </w:r>
    </w:p>
    <w:p w14:paraId="33EF8E59" w14:textId="77777777" w:rsidR="0022039F" w:rsidRDefault="007166CE" w:rsidP="00844FD5">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454BE29B" w14:textId="45DE1653" w:rsidR="00BD71A4" w:rsidRDefault="00E63182" w:rsidP="00844FD5">
      <w:pPr>
        <w:pStyle w:val="berschrift1"/>
      </w:pPr>
      <w:r>
        <w:lastRenderedPageBreak/>
        <w:t>Johann Heermann – Lieder</w:t>
      </w:r>
    </w:p>
    <w:p w14:paraId="0596D03F" w14:textId="77777777" w:rsidR="00E63182" w:rsidRDefault="00E63182" w:rsidP="00844FD5">
      <w:pPr>
        <w:pStyle w:val="berschrift1"/>
      </w:pPr>
      <w:r>
        <w:t>Ach Jesu, dessen Treu‘</w:t>
      </w:r>
    </w:p>
    <w:p w14:paraId="05BFBB42" w14:textId="77777777" w:rsidR="00E63182" w:rsidRDefault="00E63182" w:rsidP="00844FD5">
      <w:pPr>
        <w:pStyle w:val="StandardWeb"/>
      </w:pPr>
      <w:r>
        <w:t>Ach Jesu, dessen Treu‘</w:t>
      </w:r>
      <w:r>
        <w:br/>
        <w:t>Im Himmel und auf Erden</w:t>
      </w:r>
      <w:r>
        <w:br/>
        <w:t>Durch keines Menschen Mund</w:t>
      </w:r>
      <w:r>
        <w:br/>
        <w:t xml:space="preserve">Kann </w:t>
      </w:r>
      <w:proofErr w:type="spellStart"/>
      <w:r>
        <w:t>g’nug</w:t>
      </w:r>
      <w:proofErr w:type="spellEnd"/>
      <w:r>
        <w:t xml:space="preserve"> gepriesen werden;</w:t>
      </w:r>
      <w:r>
        <w:br/>
        <w:t>Ich danke dir, dass du</w:t>
      </w:r>
      <w:r>
        <w:br/>
        <w:t xml:space="preserve">Ein wahrer Mensch </w:t>
      </w:r>
      <w:proofErr w:type="spellStart"/>
      <w:r>
        <w:t>gebor’n</w:t>
      </w:r>
      <w:proofErr w:type="spellEnd"/>
      <w:r>
        <w:t>,</w:t>
      </w:r>
      <w:r>
        <w:br/>
        <w:t>Hast von mir abgewandt,</w:t>
      </w:r>
      <w:r>
        <w:br/>
        <w:t xml:space="preserve">Dass ich nicht bin </w:t>
      </w:r>
      <w:proofErr w:type="spellStart"/>
      <w:r>
        <w:t>verlor’n</w:t>
      </w:r>
      <w:proofErr w:type="spellEnd"/>
      <w:r>
        <w:t>.</w:t>
      </w:r>
    </w:p>
    <w:p w14:paraId="277F9990" w14:textId="77777777" w:rsidR="00E63182" w:rsidRDefault="00E63182" w:rsidP="00844FD5">
      <w:pPr>
        <w:pStyle w:val="StandardWeb"/>
      </w:pPr>
      <w:r>
        <w:t>Vornämlich wird in mir</w:t>
      </w:r>
      <w:r>
        <w:br/>
        <w:t xml:space="preserve">All‘ Herzensangst </w:t>
      </w:r>
      <w:proofErr w:type="spellStart"/>
      <w:r>
        <w:t>gestillet</w:t>
      </w:r>
      <w:proofErr w:type="spellEnd"/>
      <w:r>
        <w:t>,</w:t>
      </w:r>
      <w:r>
        <w:br/>
        <w:t>Wenn mich dein süßer Nam‘</w:t>
      </w:r>
      <w:r>
        <w:br/>
        <w:t>Mit seinem Trost erfüllet;</w:t>
      </w:r>
      <w:r>
        <w:br/>
        <w:t>Kein Trost so liebreich ist,</w:t>
      </w:r>
      <w:r>
        <w:br/>
        <w:t>Als den mir gibt dein Nam‘,</w:t>
      </w:r>
      <w:r>
        <w:br/>
        <w:t>Der süße Jesus-Nam‘,</w:t>
      </w:r>
      <w:r>
        <w:br/>
        <w:t>Du Fürst aus Davids Stamm!</w:t>
      </w:r>
    </w:p>
    <w:p w14:paraId="6532E0D5" w14:textId="77777777" w:rsidR="00E63182" w:rsidRDefault="00E63182" w:rsidP="00844FD5">
      <w:pPr>
        <w:pStyle w:val="StandardWeb"/>
      </w:pPr>
      <w:r>
        <w:t>O Jesu, höchster Schatz,</w:t>
      </w:r>
      <w:r>
        <w:br/>
        <w:t>Du kannst nur Freude bringen,</w:t>
      </w:r>
      <w:r>
        <w:br/>
        <w:t>Es kann Nichts lieblicher</w:t>
      </w:r>
      <w:r>
        <w:br/>
        <w:t>Als Jesu Name klingen.</w:t>
      </w:r>
      <w:r>
        <w:br/>
        <w:t>Ich kann nicht traurig sein,</w:t>
      </w:r>
      <w:r>
        <w:br/>
        <w:t>Weil Jesus heißt so viel</w:t>
      </w:r>
      <w:r>
        <w:br/>
        <w:t>Als Heiland oder Held,</w:t>
      </w:r>
      <w:r>
        <w:br/>
        <w:t>Der selig machen will.</w:t>
      </w:r>
    </w:p>
    <w:p w14:paraId="6BE83C12" w14:textId="0C554360" w:rsidR="00E63182" w:rsidRDefault="00E63182" w:rsidP="00844FD5">
      <w:pPr>
        <w:pStyle w:val="StandardWeb"/>
      </w:pPr>
      <w:r>
        <w:t>Wenn Satan sich bei mir</w:t>
      </w:r>
      <w:r>
        <w:br/>
        <w:t>Mit Anfechtung will regen,</w:t>
      </w:r>
      <w:r>
        <w:br/>
        <w:t>So ist mir Jesu Nam‘</w:t>
      </w:r>
      <w:r>
        <w:br/>
        <w:t>Zum Trost, Schutz, Fried‘ und Segen,</w:t>
      </w:r>
      <w:r>
        <w:br/>
        <w:t xml:space="preserve">Zur Weisheit und </w:t>
      </w:r>
      <w:proofErr w:type="spellStart"/>
      <w:r>
        <w:t>Arz’nei</w:t>
      </w:r>
      <w:proofErr w:type="spellEnd"/>
      <w:r>
        <w:br/>
        <w:t>In aller Angst und Not,</w:t>
      </w:r>
      <w:r>
        <w:br/>
        <w:t>Dass ich nicht fürchten darf</w:t>
      </w:r>
      <w:r>
        <w:br/>
        <w:t>Den Teufel und den Tod.</w:t>
      </w:r>
    </w:p>
    <w:p w14:paraId="47555F92" w14:textId="77777777" w:rsidR="00E63182" w:rsidRDefault="00E63182" w:rsidP="00844FD5">
      <w:pPr>
        <w:pStyle w:val="StandardWeb"/>
      </w:pPr>
      <w:r>
        <w:t xml:space="preserve">Dass ich ein </w:t>
      </w:r>
      <w:proofErr w:type="spellStart"/>
      <w:r>
        <w:t>Zornkind</w:t>
      </w:r>
      <w:proofErr w:type="spellEnd"/>
      <w:r>
        <w:t xml:space="preserve"> bin,</w:t>
      </w:r>
      <w:r>
        <w:br/>
        <w:t>Das macht die schnöde Sünde:</w:t>
      </w:r>
      <w:r>
        <w:br/>
        <w:t>Dein Jesus-Nam‘ macht mich</w:t>
      </w:r>
      <w:r>
        <w:br/>
        <w:t>Zu einem Gnadenkinde;</w:t>
      </w:r>
      <w:r>
        <w:br/>
        <w:t>Er nimmt von mir hinweg</w:t>
      </w:r>
      <w:r>
        <w:br/>
        <w:t>Die Schuld und Missetat,</w:t>
      </w:r>
      <w:r>
        <w:br/>
        <w:t>Bringt mir die Seligkeit</w:t>
      </w:r>
      <w:r>
        <w:br/>
        <w:t>Und deines Vaters Gnad‘.</w:t>
      </w:r>
    </w:p>
    <w:p w14:paraId="31404692" w14:textId="77777777" w:rsidR="00E63182" w:rsidRDefault="00E63182" w:rsidP="00844FD5">
      <w:pPr>
        <w:pStyle w:val="StandardWeb"/>
      </w:pPr>
      <w:r>
        <w:lastRenderedPageBreak/>
        <w:t xml:space="preserve">Ei nun, so </w:t>
      </w:r>
      <w:proofErr w:type="spellStart"/>
      <w:r>
        <w:t>heil’ge</w:t>
      </w:r>
      <w:proofErr w:type="spellEnd"/>
      <w:r>
        <w:t xml:space="preserve"> mich,</w:t>
      </w:r>
      <w:r>
        <w:br/>
        <w:t>Der ich bin ganz beflecket,</w:t>
      </w:r>
      <w:r>
        <w:br/>
        <w:t>Dein heil’ger Jesus-Nam‘,</w:t>
      </w:r>
      <w:r>
        <w:br/>
        <w:t>Der alle Sünd‘ zudecket;</w:t>
      </w:r>
      <w:r>
        <w:br/>
        <w:t>Er kehre ab den Fluch,</w:t>
      </w:r>
      <w:r>
        <w:br/>
        <w:t xml:space="preserve">den Segen zu mir </w:t>
      </w:r>
      <w:proofErr w:type="spellStart"/>
      <w:r>
        <w:t>wend</w:t>
      </w:r>
      <w:proofErr w:type="spellEnd"/>
      <w:r>
        <w:t>‘,</w:t>
      </w:r>
      <w:r>
        <w:br/>
        <w:t>Sei meine Stärk‘, dadurch</w:t>
      </w:r>
      <w:r>
        <w:br/>
        <w:t>Sich alle Schwachheit end‘.</w:t>
      </w:r>
    </w:p>
    <w:p w14:paraId="09E02369" w14:textId="77777777" w:rsidR="00E63182" w:rsidRDefault="00E63182" w:rsidP="00844FD5">
      <w:pPr>
        <w:pStyle w:val="StandardWeb"/>
      </w:pPr>
      <w:r>
        <w:t>Er sei mein Licht, das mich</w:t>
      </w:r>
      <w:r>
        <w:br/>
        <w:t>In Finsternis erleuchte;</w:t>
      </w:r>
      <w:r>
        <w:br/>
        <w:t>Er sei des Himmels Tau,</w:t>
      </w:r>
      <w:r>
        <w:br/>
        <w:t>Der mich in Hitz‘ anfeuchte;</w:t>
      </w:r>
      <w:r>
        <w:br/>
        <w:t>Er sei mein Schirm und Schild,</w:t>
      </w:r>
      <w:r>
        <w:br/>
        <w:t>mein Schatten, Schloss und Hut,</w:t>
      </w:r>
      <w:r>
        <w:br/>
        <w:t>Mein Reichtum, Ehr‘ und Ruhm;</w:t>
      </w:r>
      <w:r>
        <w:br/>
        <w:t>Er sei mein höchstes Gut.</w:t>
      </w:r>
    </w:p>
    <w:p w14:paraId="76BB3AD9" w14:textId="77777777" w:rsidR="00E63182" w:rsidRDefault="00E63182" w:rsidP="00844FD5">
      <w:pPr>
        <w:pStyle w:val="StandardWeb"/>
      </w:pPr>
      <w:r>
        <w:t>Er sei mein Himmelsweg,</w:t>
      </w:r>
      <w:r>
        <w:br/>
        <w:t>Die Wahrheit und das Leben;</w:t>
      </w:r>
      <w:r>
        <w:br/>
        <w:t>Er wolle mir zuletzt</w:t>
      </w:r>
      <w:r>
        <w:br/>
        <w:t>Aus Gnaden dieses geben,</w:t>
      </w:r>
      <w:r>
        <w:br/>
        <w:t>Dass ich alsdann in ihm</w:t>
      </w:r>
      <w:r>
        <w:br/>
        <w:t>Dies Leben schließe wohl,</w:t>
      </w:r>
      <w:r>
        <w:br/>
        <w:t>Wenn meine Sterbenszeit</w:t>
      </w:r>
      <w:r>
        <w:br/>
        <w:t>Und Stunde kommen soll.</w:t>
      </w:r>
    </w:p>
    <w:p w14:paraId="07CD9085" w14:textId="0D32D87A" w:rsidR="00E63182" w:rsidRDefault="00E63182" w:rsidP="00844FD5">
      <w:pPr>
        <w:pStyle w:val="StandardWeb"/>
      </w:pPr>
      <w:proofErr w:type="spellStart"/>
      <w:r>
        <w:t>Inmittelst</w:t>
      </w:r>
      <w:proofErr w:type="spellEnd"/>
      <w:r>
        <w:t xml:space="preserve"> </w:t>
      </w:r>
      <w:proofErr w:type="spellStart"/>
      <w:r>
        <w:t>helf</w:t>
      </w:r>
      <w:proofErr w:type="spellEnd"/>
      <w:r>
        <w:t>‘ er mir,</w:t>
      </w:r>
      <w:r>
        <w:br/>
        <w:t>So lang‘ ich hier noch wandle,</w:t>
      </w:r>
      <w:r>
        <w:br/>
        <w:t>Dass ich in meinem Tun</w:t>
      </w:r>
      <w:r>
        <w:br/>
        <w:t>Treu und aufrichtig handle.</w:t>
      </w:r>
      <w:r>
        <w:br/>
        <w:t>Er steh‘ mir allzeit bei</w:t>
      </w:r>
      <w:r>
        <w:br/>
        <w:t>Mit seines Geistes Gab‘</w:t>
      </w:r>
      <w:r>
        <w:br/>
        <w:t>Wenn ich in meinem Amt</w:t>
      </w:r>
      <w:r>
        <w:br/>
        <w:t>Was zu verrichten hab‘.</w:t>
      </w:r>
    </w:p>
    <w:p w14:paraId="742DF131" w14:textId="77777777" w:rsidR="00E63182" w:rsidRDefault="00E63182" w:rsidP="00844FD5">
      <w:pPr>
        <w:pStyle w:val="StandardWeb"/>
      </w:pPr>
      <w:r>
        <w:t>In Jesu Namen bin</w:t>
      </w:r>
      <w:r>
        <w:br/>
        <w:t>Ich heute aufgestanden,</w:t>
      </w:r>
      <w:r>
        <w:br/>
        <w:t>In ihm vollbring‘ ich heut‘,</w:t>
      </w:r>
      <w:r>
        <w:br/>
        <w:t xml:space="preserve">Was mir kommt unter </w:t>
      </w:r>
      <w:proofErr w:type="spellStart"/>
      <w:r>
        <w:t>Handen</w:t>
      </w:r>
      <w:proofErr w:type="spellEnd"/>
      <w:r>
        <w:t>.</w:t>
      </w:r>
      <w:r>
        <w:br/>
        <w:t>In seinem Namen ist</w:t>
      </w:r>
      <w:r>
        <w:br/>
        <w:t>Der Anfang schon gemacht:</w:t>
      </w:r>
      <w:r>
        <w:br/>
        <w:t>Das Mittel und der Schluss</w:t>
      </w:r>
      <w:r>
        <w:br/>
        <w:t>Wird auch durch ihn vollbracht.</w:t>
      </w:r>
    </w:p>
    <w:p w14:paraId="218ACB74" w14:textId="77777777" w:rsidR="00E63182" w:rsidRDefault="00E63182" w:rsidP="00844FD5">
      <w:pPr>
        <w:pStyle w:val="StandardWeb"/>
      </w:pPr>
      <w:r>
        <w:t>Dir leb‘ ich und in dir,</w:t>
      </w:r>
      <w:r>
        <w:br/>
        <w:t>In dir will ich auch sterben.</w:t>
      </w:r>
      <w:r>
        <w:br/>
        <w:t>Herr, sterben will ich dir,</w:t>
      </w:r>
      <w:r>
        <w:br/>
        <w:t>In dir will ich ererben</w:t>
      </w:r>
      <w:r>
        <w:br/>
        <w:t xml:space="preserve">Das </w:t>
      </w:r>
      <w:proofErr w:type="spellStart"/>
      <w:r>
        <w:t>ew’ge</w:t>
      </w:r>
      <w:proofErr w:type="spellEnd"/>
      <w:r>
        <w:t xml:space="preserve"> Himmelreich,</w:t>
      </w:r>
      <w:r>
        <w:br/>
        <w:t>Dass du erworben mir</w:t>
      </w:r>
      <w:r>
        <w:br/>
      </w:r>
      <w:r>
        <w:lastRenderedPageBreak/>
        <w:t>Von dir verklärt, will ich</w:t>
      </w:r>
      <w:r>
        <w:br/>
        <w:t>Dir dienen für und für.</w:t>
      </w:r>
    </w:p>
    <w:p w14:paraId="24CA5923" w14:textId="77777777" w:rsidR="00844FD5" w:rsidRDefault="00844FD5" w:rsidP="00844FD5">
      <w:pPr>
        <w:pStyle w:val="berschrift1"/>
      </w:pPr>
      <w:r>
        <w:t>Da nun viel Volk zu Christo kam mit Haufen</w:t>
      </w:r>
    </w:p>
    <w:p w14:paraId="01CA4E8A" w14:textId="77777777" w:rsidR="00844FD5" w:rsidRDefault="00844FD5" w:rsidP="00844FD5">
      <w:pPr>
        <w:pStyle w:val="StandardWeb"/>
      </w:pPr>
      <w:r>
        <w:t>Da nun viel Volk zu Christo kam mit Haufen</w:t>
      </w:r>
      <w:r>
        <w:br/>
        <w:t>aus allen Städten hin und her gelaufen,</w:t>
      </w:r>
      <w:r>
        <w:br/>
        <w:t>wollt’ er durch Gleichnis ihre Herzen rühren</w:t>
      </w:r>
      <w:r>
        <w:br/>
        <w:t>und zu Gott führen.</w:t>
      </w:r>
    </w:p>
    <w:p w14:paraId="4933A7CC" w14:textId="77777777" w:rsidR="00844FD5" w:rsidRDefault="00844FD5" w:rsidP="00844FD5">
      <w:pPr>
        <w:pStyle w:val="StandardWeb"/>
      </w:pPr>
      <w:r>
        <w:t xml:space="preserve">Ein Säemann, sprach er, </w:t>
      </w:r>
      <w:proofErr w:type="spellStart"/>
      <w:r>
        <w:t>säete</w:t>
      </w:r>
      <w:proofErr w:type="spellEnd"/>
      <w:r>
        <w:t xml:space="preserve"> seinen Samen,</w:t>
      </w:r>
      <w:r>
        <w:br/>
        <w:t xml:space="preserve">von dem fiel </w:t>
      </w:r>
      <w:proofErr w:type="spellStart"/>
      <w:r>
        <w:t>etlich’s</w:t>
      </w:r>
      <w:proofErr w:type="spellEnd"/>
      <w:r>
        <w:t xml:space="preserve"> an den Weg; bald kamen</w:t>
      </w:r>
      <w:r>
        <w:br/>
        <w:t xml:space="preserve">und </w:t>
      </w:r>
      <w:proofErr w:type="spellStart"/>
      <w:r>
        <w:t>fraßen’s</w:t>
      </w:r>
      <w:proofErr w:type="spellEnd"/>
      <w:r>
        <w:t xml:space="preserve"> auf die Vögel haufenweise</w:t>
      </w:r>
      <w:r>
        <w:br/>
        <w:t>als ihre Speise.</w:t>
      </w:r>
    </w:p>
    <w:p w14:paraId="5DB928A2" w14:textId="77777777" w:rsidR="00844FD5" w:rsidRDefault="00844FD5" w:rsidP="00844FD5">
      <w:pPr>
        <w:pStyle w:val="StandardWeb"/>
      </w:pPr>
      <w:r>
        <w:t xml:space="preserve">Was sie noch übrig von den </w:t>
      </w:r>
      <w:proofErr w:type="spellStart"/>
      <w:r>
        <w:t>Körnlein</w:t>
      </w:r>
      <w:proofErr w:type="spellEnd"/>
      <w:r>
        <w:t xml:space="preserve"> ließen,</w:t>
      </w:r>
      <w:r>
        <w:br/>
        <w:t>das ward vertreten ganz und gar mit Füßen;</w:t>
      </w:r>
      <w:r>
        <w:br/>
        <w:t>es musste da verderben in der Erden</w:t>
      </w:r>
      <w:r>
        <w:br/>
        <w:t>und zu nichts werden.</w:t>
      </w:r>
    </w:p>
    <w:p w14:paraId="2358B26F" w14:textId="77777777" w:rsidR="00844FD5" w:rsidRDefault="00844FD5" w:rsidP="00844FD5">
      <w:pPr>
        <w:pStyle w:val="StandardWeb"/>
      </w:pPr>
      <w:r>
        <w:t>Etliches fiel auf den Fels und musst’ umkommen;</w:t>
      </w:r>
      <w:r>
        <w:br/>
        <w:t>denn ihm ward aller Saft und Kraft benommen.</w:t>
      </w:r>
      <w:r>
        <w:br/>
        <w:t>Viel ward von Dorn und Distel verdecket</w:t>
      </w:r>
      <w:r>
        <w:br/>
        <w:t>und gar erstecket.</w:t>
      </w:r>
    </w:p>
    <w:p w14:paraId="1CC20F2A" w14:textId="77777777" w:rsidR="00844FD5" w:rsidRDefault="00844FD5" w:rsidP="00844FD5">
      <w:pPr>
        <w:pStyle w:val="StandardWeb"/>
      </w:pPr>
      <w:r>
        <w:t>Das aber auf ein gut Land war gefallen,</w:t>
      </w:r>
      <w:r>
        <w:br/>
        <w:t>trug hundertfältig seine Frucht für allen.</w:t>
      </w:r>
      <w:r>
        <w:br/>
      </w:r>
      <w:proofErr w:type="spellStart"/>
      <w:r>
        <w:t>Itz</w:t>
      </w:r>
      <w:proofErr w:type="spellEnd"/>
      <w:r>
        <w:t xml:space="preserve"> rief der Herr: Wer Ohren hat zu hören,</w:t>
      </w:r>
      <w:r>
        <w:br/>
        <w:t>lasse sich lehren!</w:t>
      </w:r>
    </w:p>
    <w:p w14:paraId="5BCC72A2" w14:textId="77777777" w:rsidR="00844FD5" w:rsidRDefault="00844FD5" w:rsidP="00844FD5">
      <w:pPr>
        <w:pStyle w:val="StandardWeb"/>
      </w:pPr>
      <w:r>
        <w:t>Die Jünger baten, dieses zu erklären.</w:t>
      </w:r>
      <w:r>
        <w:br/>
        <w:t>Wohlan, sprach Jesus, ich will euch gewähren</w:t>
      </w:r>
      <w:r>
        <w:br/>
        <w:t>und meine Reden von himmlischen Sachen</w:t>
      </w:r>
      <w:r>
        <w:br/>
        <w:t>verständlich machen!</w:t>
      </w:r>
    </w:p>
    <w:p w14:paraId="4D56896B" w14:textId="77777777" w:rsidR="00844FD5" w:rsidRDefault="00844FD5" w:rsidP="00844FD5">
      <w:pPr>
        <w:pStyle w:val="StandardWeb"/>
      </w:pPr>
      <w:r>
        <w:t>Ihr habt die Gnad’: euch ist’s von Gott gegeben.</w:t>
      </w:r>
      <w:r>
        <w:br/>
        <w:t>Die andern, so aus Hoffart sich erheben,</w:t>
      </w:r>
      <w:r>
        <w:br/>
        <w:t xml:space="preserve">die </w:t>
      </w:r>
      <w:proofErr w:type="spellStart"/>
      <w:r>
        <w:t>hören’s</w:t>
      </w:r>
      <w:proofErr w:type="spellEnd"/>
      <w:r>
        <w:t>, dass sie blind und taub an Sinnen</w:t>
      </w:r>
      <w:r>
        <w:br/>
        <w:t>nichts wissen können.</w:t>
      </w:r>
    </w:p>
    <w:p w14:paraId="0BE29C2D" w14:textId="77777777" w:rsidR="00844FD5" w:rsidRDefault="00844FD5" w:rsidP="00844FD5">
      <w:pPr>
        <w:pStyle w:val="StandardWeb"/>
      </w:pPr>
      <w:r>
        <w:t>Der Samen ist das Wort. Die an den Wegen</w:t>
      </w:r>
      <w:r>
        <w:br/>
        <w:t>sind, die es hören und doch sein nicht pflegen.</w:t>
      </w:r>
      <w:r>
        <w:br/>
        <w:t xml:space="preserve">Bald nimmt’s der Teufel weg, dass sie nicht </w:t>
      </w:r>
      <w:proofErr w:type="spellStart"/>
      <w:r>
        <w:t>gläuben</w:t>
      </w:r>
      <w:proofErr w:type="spellEnd"/>
      <w:r>
        <w:t>,</w:t>
      </w:r>
      <w:r>
        <w:br/>
        <w:t>noch in Gott bleiben.</w:t>
      </w:r>
    </w:p>
    <w:p w14:paraId="0F8E16B5" w14:textId="77777777" w:rsidR="00844FD5" w:rsidRDefault="00844FD5" w:rsidP="00844FD5">
      <w:pPr>
        <w:pStyle w:val="StandardWeb"/>
      </w:pPr>
      <w:r>
        <w:t xml:space="preserve">Die auf dem Felsen </w:t>
      </w:r>
      <w:proofErr w:type="spellStart"/>
      <w:r>
        <w:t>nehmen’s</w:t>
      </w:r>
      <w:proofErr w:type="spellEnd"/>
      <w:r>
        <w:t xml:space="preserve"> an mit Freuden</w:t>
      </w:r>
      <w:r>
        <w:br/>
        <w:t>und glauben, doch solange sie nichts leiden.</w:t>
      </w:r>
      <w:r>
        <w:br/>
        <w:t>Kommt Kreuz, so fallen sie dahin und laufen</w:t>
      </w:r>
      <w:r>
        <w:br/>
        <w:t>von Gott mit Haufen.</w:t>
      </w:r>
    </w:p>
    <w:p w14:paraId="5909E59C" w14:textId="77777777" w:rsidR="00844FD5" w:rsidRDefault="00844FD5" w:rsidP="00844FD5">
      <w:pPr>
        <w:pStyle w:val="StandardWeb"/>
      </w:pPr>
      <w:r>
        <w:lastRenderedPageBreak/>
        <w:t>Was unter Dornen fällt, sind, die es hören</w:t>
      </w:r>
      <w:r>
        <w:br/>
        <w:t>und lassen sich die schnöde Welt betören</w:t>
      </w:r>
      <w:r>
        <w:br/>
        <w:t>mit Sorgen, Wollust, Geizen und viel Prangen,</w:t>
      </w:r>
      <w:r>
        <w:br/>
        <w:t>dem sie anhangen.</w:t>
      </w:r>
    </w:p>
    <w:p w14:paraId="6BBA72ED" w14:textId="77777777" w:rsidR="00844FD5" w:rsidRDefault="00844FD5" w:rsidP="00844FD5">
      <w:pPr>
        <w:pStyle w:val="StandardWeb"/>
      </w:pPr>
      <w:r>
        <w:t>Das gute Land sind, die das Wort fein merken,</w:t>
      </w:r>
      <w:r>
        <w:br/>
        <w:t>behalten und daraus den Glauben stärken,</w:t>
      </w:r>
      <w:r>
        <w:br/>
        <w:t>dass sie von Gott auch nicht nur mit Gedanken</w:t>
      </w:r>
      <w:r>
        <w:br/>
        <w:t>im Kreuze wanken.</w:t>
      </w:r>
    </w:p>
    <w:p w14:paraId="6AD7E575" w14:textId="77777777" w:rsidR="00844FD5" w:rsidRDefault="00844FD5" w:rsidP="00844FD5">
      <w:pPr>
        <w:pStyle w:val="StandardWeb"/>
      </w:pPr>
      <w:r>
        <w:t>Gib, Jesu, dass ich mich zur Predigt dringe,</w:t>
      </w:r>
      <w:r>
        <w:br/>
        <w:t>sie fleißig hör’ und edle Früchte bringe,</w:t>
      </w:r>
      <w:r>
        <w:br/>
        <w:t>dass ich mein Kreuz geduldig auf mich fasse</w:t>
      </w:r>
      <w:r>
        <w:br/>
        <w:t>und dich nicht lasse!</w:t>
      </w:r>
    </w:p>
    <w:p w14:paraId="7F0ABED3" w14:textId="77777777" w:rsidR="00844FD5" w:rsidRDefault="00844FD5" w:rsidP="00844FD5">
      <w:pPr>
        <w:pStyle w:val="berschrift1"/>
      </w:pPr>
      <w:r>
        <w:t>Der Tod klopft bei mir an</w:t>
      </w:r>
    </w:p>
    <w:p w14:paraId="5A47AD9F" w14:textId="77777777" w:rsidR="00844FD5" w:rsidRDefault="00844FD5" w:rsidP="00844FD5">
      <w:pPr>
        <w:pStyle w:val="StandardWeb"/>
      </w:pPr>
      <w:r>
        <w:t>Der Tod klopft bei mir an,</w:t>
      </w:r>
      <w:r>
        <w:br/>
        <w:t>das zeigen meine Schmerzen;</w:t>
      </w:r>
      <w:r>
        <w:br/>
        <w:t>doch ist nichts, das mich schrecken kann.</w:t>
      </w:r>
      <w:r>
        <w:br/>
        <w:t>Ich trage den im Herzen,</w:t>
      </w:r>
      <w:r>
        <w:br/>
        <w:t>der meinen Tod durch seinen Tod</w:t>
      </w:r>
      <w:r>
        <w:br/>
        <w:t>getötet hat und mir bei Gott</w:t>
      </w:r>
      <w:r>
        <w:br/>
        <w:t>Gnad’, Hilf‘ und Heil erworben.</w:t>
      </w:r>
      <w:r>
        <w:br/>
        <w:t>Wer an ihn glaubt</w:t>
      </w:r>
      <w:r>
        <w:br/>
        <w:t>und treu verbleibt,</w:t>
      </w:r>
      <w:r>
        <w:br/>
        <w:t>der bleibet unverdorben.</w:t>
      </w:r>
    </w:p>
    <w:p w14:paraId="0ADC881A" w14:textId="77777777" w:rsidR="00844FD5" w:rsidRDefault="00844FD5" w:rsidP="00844FD5">
      <w:pPr>
        <w:pStyle w:val="StandardWeb"/>
      </w:pPr>
      <w:r>
        <w:t>Drum wenn mich Gott von hinnen nimmt,</w:t>
      </w:r>
      <w:r>
        <w:br/>
        <w:t>so denke nicht mit Schmerzen,</w:t>
      </w:r>
      <w:r>
        <w:br/>
        <w:t>er sei auf dich und mich ergrimmt;</w:t>
      </w:r>
      <w:r>
        <w:br/>
        <w:t>er liebet uns von Herzen,</w:t>
      </w:r>
      <w:r>
        <w:br/>
        <w:t>er liebet, sag‘ ich, dich und mich,</w:t>
      </w:r>
      <w:r>
        <w:br/>
        <w:t>das glaub, o Liebste, sicherlich!</w:t>
      </w:r>
      <w:r>
        <w:br/>
      </w:r>
      <w:proofErr w:type="spellStart"/>
      <w:r>
        <w:t>Werd</w:t>
      </w:r>
      <w:proofErr w:type="spellEnd"/>
      <w:r>
        <w:t>‘ ich von dir genommen</w:t>
      </w:r>
      <w:r>
        <w:br/>
        <w:t>auf kurze Zeit,</w:t>
      </w:r>
      <w:r>
        <w:br/>
        <w:t>in Herrlichkeit</w:t>
      </w:r>
      <w:r>
        <w:br/>
        <w:t>wirst du dort zu mir kommen.</w:t>
      </w:r>
    </w:p>
    <w:p w14:paraId="495E1108" w14:textId="77777777" w:rsidR="00844FD5" w:rsidRDefault="00844FD5" w:rsidP="00844FD5">
      <w:pPr>
        <w:pStyle w:val="StandardWeb"/>
      </w:pPr>
      <w:r>
        <w:t>Ach, hebt die Augen auf mit mir!</w:t>
      </w:r>
      <w:r>
        <w:br/>
        <w:t>Den Himmel sah ich offen.</w:t>
      </w:r>
      <w:r>
        <w:br/>
        <w:t>Ach. ach, wie schön ist meine Zier,</w:t>
      </w:r>
      <w:r>
        <w:br/>
        <w:t>Gott hör‘ ich mir schon rufen:</w:t>
      </w:r>
      <w:r>
        <w:br/>
        <w:t>Komm, treuer Knecht, o geh herein,</w:t>
      </w:r>
      <w:r>
        <w:br/>
        <w:t>jetzt sollst du ewig bei mir sein</w:t>
      </w:r>
      <w:r>
        <w:br/>
        <w:t>und meine Freude schmecken!</w:t>
      </w:r>
      <w:r>
        <w:br/>
        <w:t>Hinfort soll dir</w:t>
      </w:r>
      <w:r>
        <w:br/>
        <w:t>kein Feind bei mir</w:t>
      </w:r>
      <w:r>
        <w:br/>
        <w:t>Gefahr und Furcht erwecken.</w:t>
      </w:r>
    </w:p>
    <w:p w14:paraId="38C0339A" w14:textId="77777777" w:rsidR="00844FD5" w:rsidRDefault="00844FD5" w:rsidP="00844FD5">
      <w:pPr>
        <w:pStyle w:val="StandardWeb"/>
      </w:pPr>
      <w:r>
        <w:lastRenderedPageBreak/>
        <w:t>Wo bleibt Verfolgung, Angst und Qual?</w:t>
      </w:r>
      <w:r>
        <w:br/>
        <w:t>Was soll ich Ärmster sagen</w:t>
      </w:r>
      <w:r>
        <w:br/>
        <w:t xml:space="preserve">von Plünderung, die </w:t>
      </w:r>
      <w:proofErr w:type="spellStart"/>
      <w:r>
        <w:t>etlich</w:t>
      </w:r>
      <w:proofErr w:type="spellEnd"/>
      <w:r>
        <w:t>‘ Mal</w:t>
      </w:r>
      <w:r>
        <w:br/>
        <w:t>ich habe müssen tragen?</w:t>
      </w:r>
      <w:r>
        <w:br/>
        <w:t>Was bringt nicht Krankheit für Gefahr,</w:t>
      </w:r>
      <w:r>
        <w:br/>
        <w:t>die mir jetzt in die zwanzig Jahr</w:t>
      </w:r>
      <w:r>
        <w:br/>
        <w:t>den matten Leib durchritten?</w:t>
      </w:r>
      <w:r>
        <w:br/>
        <w:t>Was hab’ ich sonst</w:t>
      </w:r>
      <w:r>
        <w:br/>
        <w:t>bei meiner Kunst</w:t>
      </w:r>
      <w:r>
        <w:br/>
        <w:t>nicht da und dort erlitten?</w:t>
      </w:r>
    </w:p>
    <w:p w14:paraId="408870AA" w14:textId="77777777" w:rsidR="00844FD5" w:rsidRDefault="00844FD5" w:rsidP="00844FD5">
      <w:pPr>
        <w:pStyle w:val="StandardWeb"/>
      </w:pPr>
      <w:r>
        <w:t>Nun bringt mich Gott zur sichern Ruh’,</w:t>
      </w:r>
      <w:r>
        <w:br/>
        <w:t xml:space="preserve">kein Unglück kann mich </w:t>
      </w:r>
      <w:proofErr w:type="spellStart"/>
      <w:r>
        <w:t>letzen</w:t>
      </w:r>
      <w:proofErr w:type="spellEnd"/>
      <w:r>
        <w:t>,</w:t>
      </w:r>
      <w:r>
        <w:br/>
        <w:t>er schließt die Türe nach mir zu,</w:t>
      </w:r>
      <w:r>
        <w:br/>
        <w:t>nun mag der Teufel hetzen</w:t>
      </w:r>
      <w:r>
        <w:br/>
        <w:t>mit seinen Hunden, wie er will;</w:t>
      </w:r>
      <w:r>
        <w:br/>
        <w:t>und wären ihrer noch so viel,</w:t>
      </w:r>
      <w:r>
        <w:br/>
        <w:t>soll er mir doch nicht schaden.</w:t>
      </w:r>
      <w:r>
        <w:br/>
        <w:t>Ich bin bei Gott,</w:t>
      </w:r>
      <w:r>
        <w:br/>
        <w:t>wo keine Not;</w:t>
      </w:r>
      <w:r>
        <w:br/>
        <w:t>bei Gott bin ich in Gnaden.</w:t>
      </w:r>
    </w:p>
    <w:p w14:paraId="4D56FBCE" w14:textId="77777777" w:rsidR="00844FD5" w:rsidRDefault="00844FD5" w:rsidP="00844FD5">
      <w:pPr>
        <w:pStyle w:val="StandardWeb"/>
      </w:pPr>
      <w:r>
        <w:t>Bald wird mir Gott selbst legen an</w:t>
      </w:r>
      <w:r>
        <w:br/>
        <w:t>ein Kleid, das nicht veralten,</w:t>
      </w:r>
      <w:r>
        <w:br/>
        <w:t>ein Kleid, das kein Dieb stehlen kann,</w:t>
      </w:r>
      <w:r>
        <w:br/>
        <w:t>das mich nicht lässt erkalten.</w:t>
      </w:r>
      <w:r>
        <w:br/>
        <w:t>Hier bin ich nur ein Wandersmann,</w:t>
      </w:r>
      <w:r>
        <w:br/>
        <w:t>der nichts Erbeignes haben kann:</w:t>
      </w:r>
      <w:r>
        <w:br/>
        <w:t xml:space="preserve">dort aber </w:t>
      </w:r>
      <w:proofErr w:type="spellStart"/>
      <w:r>
        <w:t>werd</w:t>
      </w:r>
      <w:proofErr w:type="spellEnd"/>
      <w:r>
        <w:t>’ ich haben</w:t>
      </w:r>
      <w:r>
        <w:br/>
        <w:t>das Vaterland</w:t>
      </w:r>
      <w:r>
        <w:br/>
        <w:t>mir zugewandt</w:t>
      </w:r>
      <w:r>
        <w:br/>
        <w:t>mit allen seinen Gaben.</w:t>
      </w:r>
    </w:p>
    <w:p w14:paraId="40B9A8D5" w14:textId="77777777" w:rsidR="00E63182" w:rsidRDefault="00E63182" w:rsidP="00844FD5">
      <w:pPr>
        <w:pStyle w:val="berschrift1"/>
      </w:pPr>
      <w:r>
        <w:t>Du weinest vor Jerusalem</w:t>
      </w:r>
    </w:p>
    <w:p w14:paraId="2D8EDB15" w14:textId="77777777" w:rsidR="00E63182" w:rsidRDefault="00E63182" w:rsidP="00844FD5">
      <w:pPr>
        <w:pStyle w:val="StandardWeb"/>
      </w:pPr>
      <w:r>
        <w:t>Du weinest vor Jerusalem,</w:t>
      </w:r>
      <w:r>
        <w:br/>
        <w:t>Herr Jesu, lichte Zähren;</w:t>
      </w:r>
      <w:r>
        <w:br/>
        <w:t>Bezeugst, es sei dir angenehm,</w:t>
      </w:r>
      <w:r>
        <w:br/>
        <w:t>Wenn Sünder sich bekehren:</w:t>
      </w:r>
      <w:r>
        <w:br/>
        <w:t xml:space="preserve">Wenn ich vor dir mit </w:t>
      </w:r>
      <w:proofErr w:type="spellStart"/>
      <w:r>
        <w:t>Buß</w:t>
      </w:r>
      <w:proofErr w:type="spellEnd"/>
      <w:r>
        <w:t xml:space="preserve"> erschein</w:t>
      </w:r>
      <w:r>
        <w:br/>
        <w:t xml:space="preserve">und über meine Sünde </w:t>
      </w:r>
      <w:proofErr w:type="spellStart"/>
      <w:r>
        <w:t>wein</w:t>
      </w:r>
      <w:proofErr w:type="spellEnd"/>
      <w:r>
        <w:t>,</w:t>
      </w:r>
      <w:r>
        <w:br/>
      </w:r>
      <w:proofErr w:type="spellStart"/>
      <w:r>
        <w:t>So</w:t>
      </w:r>
      <w:proofErr w:type="spellEnd"/>
      <w:r>
        <w:t xml:space="preserve"> wäschst du ab aus lauter Gnad</w:t>
      </w:r>
      <w:r>
        <w:br/>
        <w:t>Die Missetat,</w:t>
      </w:r>
    </w:p>
    <w:p w14:paraId="5C777717" w14:textId="77777777" w:rsidR="00E63182" w:rsidRDefault="00E63182" w:rsidP="00844FD5">
      <w:pPr>
        <w:pStyle w:val="StandardWeb"/>
      </w:pPr>
      <w:r>
        <w:t xml:space="preserve">So mich bisher </w:t>
      </w:r>
      <w:proofErr w:type="spellStart"/>
      <w:r>
        <w:t>gequälet</w:t>
      </w:r>
      <w:proofErr w:type="spellEnd"/>
      <w:r>
        <w:t xml:space="preserve"> hat.</w:t>
      </w:r>
      <w:r>
        <w:br/>
        <w:t>Wenn deines Vaters Zorn entbrennt</w:t>
      </w:r>
      <w:r>
        <w:br/>
        <w:t>Von wegen meiner Sünde,</w:t>
      </w:r>
      <w:r>
        <w:br/>
        <w:t xml:space="preserve">Zu deinen Tränen ich mich </w:t>
      </w:r>
      <w:proofErr w:type="spellStart"/>
      <w:r>
        <w:t>wend</w:t>
      </w:r>
      <w:proofErr w:type="spellEnd"/>
      <w:r>
        <w:t>:</w:t>
      </w:r>
      <w:r>
        <w:br/>
        <w:t>Da ich Erquickung finde.</w:t>
      </w:r>
      <w:r>
        <w:br/>
        <w:t>Vor Gott sind sie so hoch geschätzt:</w:t>
      </w:r>
      <w:r>
        <w:br/>
        <w:t>Wer damit seine Sünde netzt,</w:t>
      </w:r>
      <w:r>
        <w:br/>
      </w:r>
      <w:r>
        <w:lastRenderedPageBreak/>
        <w:t>Den blickt Gott an mit Gütigkeit</w:t>
      </w:r>
      <w:r>
        <w:br/>
        <w:t>Zu jeder Zeit</w:t>
      </w:r>
      <w:r>
        <w:br/>
        <w:t>Und sein betrübtes Herz erfreut.</w:t>
      </w:r>
    </w:p>
    <w:p w14:paraId="6E208B9D" w14:textId="77777777" w:rsidR="00E63182" w:rsidRDefault="00E63182" w:rsidP="00844FD5">
      <w:pPr>
        <w:pStyle w:val="StandardWeb"/>
      </w:pPr>
      <w:r>
        <w:t>Hier muss ich auch im Tränenhaus</w:t>
      </w:r>
      <w:r>
        <w:br/>
      </w:r>
      <w:proofErr w:type="spellStart"/>
      <w:r>
        <w:t>Vor</w:t>
      </w:r>
      <w:proofErr w:type="spellEnd"/>
      <w:r>
        <w:t xml:space="preserve"> großer Angst oft weinen,</w:t>
      </w:r>
      <w:r>
        <w:br/>
        <w:t>Der Welt aushalten manchen Strauß:</w:t>
      </w:r>
      <w:r>
        <w:br/>
        <w:t>Sie martert stets die Deinen.</w:t>
      </w:r>
      <w:r>
        <w:br/>
        <w:t>Auf allen Seiten, wo sie kann,</w:t>
      </w:r>
      <w:r>
        <w:br/>
        <w:t>Fängt sie mit mir zu hadern an.</w:t>
      </w:r>
      <w:r>
        <w:br/>
        <w:t>Dies tröstet mich zu aller Frist,</w:t>
      </w:r>
      <w:r>
        <w:br/>
        <w:t>Herr Jesu Christ:</w:t>
      </w:r>
      <w:r>
        <w:br/>
        <w:t>In Not du auch gewesen bist.</w:t>
      </w:r>
    </w:p>
    <w:p w14:paraId="7198F334" w14:textId="77777777" w:rsidR="00E63182" w:rsidRDefault="00E63182" w:rsidP="00844FD5">
      <w:pPr>
        <w:pStyle w:val="StandardWeb"/>
      </w:pPr>
      <w:r>
        <w:t>Du zählest alle Tränen mein;</w:t>
      </w:r>
      <w:r>
        <w:br/>
        <w:t xml:space="preserve">Ich weiß: sie sind </w:t>
      </w:r>
      <w:proofErr w:type="spellStart"/>
      <w:r>
        <w:t>gezählet</w:t>
      </w:r>
      <w:proofErr w:type="spellEnd"/>
      <w:r>
        <w:t>;</w:t>
      </w:r>
      <w:r>
        <w:br/>
        <w:t>und ob sie nicht zu zählen sein,</w:t>
      </w:r>
      <w:r>
        <w:br/>
        <w:t>Dennoch dir keine fehlet.</w:t>
      </w:r>
      <w:r>
        <w:br/>
        <w:t>So oft vor dir sie regen sich,</w:t>
      </w:r>
      <w:r>
        <w:br/>
      </w:r>
      <w:proofErr w:type="spellStart"/>
      <w:r>
        <w:t>So</w:t>
      </w:r>
      <w:proofErr w:type="spellEnd"/>
      <w:r>
        <w:t xml:space="preserve"> oft bewegen sie auch dich,</w:t>
      </w:r>
      <w:r>
        <w:br/>
        <w:t xml:space="preserve">Dass du dich mein </w:t>
      </w:r>
      <w:proofErr w:type="spellStart"/>
      <w:r>
        <w:t>erbarmen</w:t>
      </w:r>
      <w:proofErr w:type="spellEnd"/>
      <w:r>
        <w:t xml:space="preserve"> musst.</w:t>
      </w:r>
      <w:r>
        <w:br/>
        <w:t>Dir ist bewusst</w:t>
      </w:r>
      <w:r>
        <w:br/>
        <w:t>Mein Kreuz: drum hilfst du mir mit Lust.</w:t>
      </w:r>
    </w:p>
    <w:p w14:paraId="13B704C2" w14:textId="77777777" w:rsidR="00E63182" w:rsidRDefault="00E63182" w:rsidP="00844FD5">
      <w:pPr>
        <w:pStyle w:val="StandardWeb"/>
      </w:pPr>
      <w:r>
        <w:t>Wer itzund säet Tränen aus,</w:t>
      </w:r>
      <w:r>
        <w:br/>
        <w:t>Hält in Geduld Gott stille,</w:t>
      </w:r>
      <w:r>
        <w:br/>
        <w:t>Wird fröhlich sein in deinem Haus,</w:t>
      </w:r>
      <w:r>
        <w:br/>
        <w:t>Da Freude ist die Fülle;</w:t>
      </w:r>
      <w:r>
        <w:br/>
        <w:t>Ja solche Freude, die kein Mann</w:t>
      </w:r>
      <w:r>
        <w:br/>
      </w:r>
      <w:proofErr w:type="spellStart"/>
      <w:r>
        <w:t>Mit</w:t>
      </w:r>
      <w:proofErr w:type="spellEnd"/>
      <w:r>
        <w:t xml:space="preserve"> seiner </w:t>
      </w:r>
      <w:proofErr w:type="spellStart"/>
      <w:r>
        <w:t>Zung</w:t>
      </w:r>
      <w:proofErr w:type="spellEnd"/>
      <w:r>
        <w:t xml:space="preserve"> aussprechen kann,</w:t>
      </w:r>
      <w:r>
        <w:br/>
        <w:t>Und die da bleibt in Ewigkeit.</w:t>
      </w:r>
      <w:r>
        <w:br/>
        <w:t>Mein Kreuz und Leid</w:t>
      </w:r>
      <w:r>
        <w:br/>
        <w:t>Wird werden dort zu lauter Freud.</w:t>
      </w:r>
    </w:p>
    <w:p w14:paraId="6F3E4B7C" w14:textId="77777777" w:rsidR="00E63182" w:rsidRDefault="00E63182" w:rsidP="00844FD5">
      <w:pPr>
        <w:pStyle w:val="StandardWeb"/>
      </w:pPr>
      <w:r>
        <w:t>Für diese Tränen dank ich dir,</w:t>
      </w:r>
      <w:r>
        <w:br/>
        <w:t>Dass du die Freudenkrone,</w:t>
      </w:r>
      <w:r>
        <w:br/>
        <w:t>Herr Christ, dadurch erworben mir</w:t>
      </w:r>
      <w:r>
        <w:br/>
        <w:t>Bei dir ins Himmels Throne.</w:t>
      </w:r>
      <w:r>
        <w:br/>
        <w:t>Wenn du mich holen wirst hinauf</w:t>
      </w:r>
      <w:r>
        <w:br/>
        <w:t>Zu deiner Auserwählten Hauf:</w:t>
      </w:r>
      <w:r>
        <w:br/>
        <w:t>Dann will ich recht lobsingen dir,</w:t>
      </w:r>
      <w:r>
        <w:br/>
        <w:t>höchste Zier,</w:t>
      </w:r>
      <w:r>
        <w:br/>
        <w:t>Für deine Tränen für und für.</w:t>
      </w:r>
    </w:p>
    <w:p w14:paraId="717963BA" w14:textId="77777777" w:rsidR="00844FD5" w:rsidRDefault="00844FD5" w:rsidP="00844FD5">
      <w:pPr>
        <w:pStyle w:val="berschrift1"/>
      </w:pPr>
      <w:r>
        <w:t>Es gingen zween Menschen hin</w:t>
      </w:r>
    </w:p>
    <w:p w14:paraId="58F3C743" w14:textId="77777777" w:rsidR="00844FD5" w:rsidRDefault="00844FD5" w:rsidP="00844FD5">
      <w:pPr>
        <w:pStyle w:val="StandardWeb"/>
      </w:pPr>
      <w:r>
        <w:t>Es gingen zween Menschen hin,</w:t>
      </w:r>
      <w:r>
        <w:br/>
        <w:t>die hatten beide einen Sinn,</w:t>
      </w:r>
      <w:r>
        <w:br/>
        <w:t>im Tempel anzubeten.</w:t>
      </w:r>
    </w:p>
    <w:p w14:paraId="1B303660" w14:textId="77777777" w:rsidR="00844FD5" w:rsidRDefault="00844FD5" w:rsidP="00844FD5">
      <w:pPr>
        <w:pStyle w:val="StandardWeb"/>
      </w:pPr>
      <w:r>
        <w:lastRenderedPageBreak/>
        <w:t>Der erste war ein Ordensmann,</w:t>
      </w:r>
      <w:r>
        <w:br/>
        <w:t>der fing für Gott zu prahlen an</w:t>
      </w:r>
      <w:r>
        <w:br/>
        <w:t>und kam mit Stolz getreten.</w:t>
      </w:r>
      <w:r>
        <w:br/>
        <w:t>Ich danke dir, sprach er zu Gott,</w:t>
      </w:r>
      <w:r>
        <w:br/>
        <w:t>dass ich mein Herz durch Sündennot</w:t>
      </w:r>
      <w:r>
        <w:br/>
        <w:t>gleich andern nicht beflecket.</w:t>
      </w:r>
      <w:r>
        <w:br/>
        <w:t>Dort steht ein Zöllner bei der Tür,</w:t>
      </w:r>
      <w:r>
        <w:br/>
        <w:t xml:space="preserve">er darf wie ich nicht </w:t>
      </w:r>
      <w:proofErr w:type="spellStart"/>
      <w:r>
        <w:t>gehn</w:t>
      </w:r>
      <w:proofErr w:type="spellEnd"/>
      <w:r>
        <w:t xml:space="preserve"> herfür,</w:t>
      </w:r>
      <w:r>
        <w:br/>
        <w:t>sein’ eigne Sünd’ ihn schrecket.</w:t>
      </w:r>
      <w:r>
        <w:br/>
      </w:r>
      <w:proofErr w:type="spellStart"/>
      <w:r>
        <w:t>ln</w:t>
      </w:r>
      <w:proofErr w:type="spellEnd"/>
      <w:r>
        <w:t xml:space="preserve"> </w:t>
      </w:r>
      <w:proofErr w:type="spellStart"/>
      <w:r>
        <w:t>Ehbruch</w:t>
      </w:r>
      <w:proofErr w:type="spellEnd"/>
      <w:r>
        <w:t xml:space="preserve"> hab ich nicht gelebt,</w:t>
      </w:r>
      <w:r>
        <w:br/>
        <w:t>dem Raub und Unrecht widerstrebt,</w:t>
      </w:r>
      <w:r>
        <w:br/>
        <w:t>ganz rein ist mein Gewissen.</w:t>
      </w:r>
      <w:r>
        <w:br/>
        <w:t>Was dein Gesetze schreibet für,</w:t>
      </w:r>
      <w:r>
        <w:br/>
        <w:t>hab’ ich getan: drum kannst du mir</w:t>
      </w:r>
      <w:r>
        <w:br/>
        <w:t xml:space="preserve">den Himmel nicht </w:t>
      </w:r>
      <w:proofErr w:type="spellStart"/>
      <w:r>
        <w:t>zuschließen</w:t>
      </w:r>
      <w:proofErr w:type="spellEnd"/>
      <w:r>
        <w:t>.</w:t>
      </w:r>
    </w:p>
    <w:p w14:paraId="23A2BCF8" w14:textId="77777777" w:rsidR="00844FD5" w:rsidRDefault="00844FD5" w:rsidP="00844FD5">
      <w:pPr>
        <w:pStyle w:val="StandardWeb"/>
      </w:pPr>
      <w:r>
        <w:t xml:space="preserve">Der </w:t>
      </w:r>
      <w:proofErr w:type="spellStart"/>
      <w:r>
        <w:t>ander</w:t>
      </w:r>
      <w:proofErr w:type="spellEnd"/>
      <w:r>
        <w:t>’ aus der Zöllner Schar</w:t>
      </w:r>
      <w:r>
        <w:br/>
        <w:t>im Herzen sehr betrübet war,</w:t>
      </w:r>
      <w:r>
        <w:br/>
        <w:t>mit lauter Angst umgeben.</w:t>
      </w:r>
      <w:r>
        <w:br/>
        <w:t xml:space="preserve">Er </w:t>
      </w:r>
      <w:proofErr w:type="spellStart"/>
      <w:r>
        <w:t>fürcht’te</w:t>
      </w:r>
      <w:proofErr w:type="spellEnd"/>
      <w:r>
        <w:t xml:space="preserve"> Gottes Zorngericht,</w:t>
      </w:r>
      <w:r>
        <w:br/>
        <w:t>darum wollt’ er die Augen nicht</w:t>
      </w:r>
      <w:r>
        <w:br/>
        <w:t>hinauf gen Himmel heben.</w:t>
      </w:r>
      <w:r>
        <w:br/>
        <w:t xml:space="preserve">Er schlug mit </w:t>
      </w:r>
      <w:proofErr w:type="spellStart"/>
      <w:r>
        <w:t>Reu</w:t>
      </w:r>
      <w:proofErr w:type="spellEnd"/>
      <w:r>
        <w:t>’ an seine Brust</w:t>
      </w:r>
      <w:r>
        <w:br/>
        <w:t>und sprach: O Gott, dir ist bewusst</w:t>
      </w:r>
      <w:r>
        <w:br/>
        <w:t>der Gräuel meiner Sünden!</w:t>
      </w:r>
      <w:r>
        <w:br/>
        <w:t>Es ist mir alles herzlich leid:</w:t>
      </w:r>
      <w:r>
        <w:br/>
        <w:t>erzeige mir Barmherzigkeit,</w:t>
      </w:r>
      <w:r>
        <w:br/>
        <w:t>lass deinen Zorn bald schwinden!</w:t>
      </w:r>
    </w:p>
    <w:p w14:paraId="3538437F" w14:textId="77777777" w:rsidR="00844FD5" w:rsidRDefault="00844FD5" w:rsidP="00844FD5">
      <w:pPr>
        <w:pStyle w:val="StandardWeb"/>
      </w:pPr>
      <w:r>
        <w:t>Ist gleich des Zöllners Bosheit groß,</w:t>
      </w:r>
      <w:r>
        <w:br/>
        <w:t>spricht ihn doch Christus frei und los.</w:t>
      </w:r>
      <w:r>
        <w:br/>
        <w:t>Der Pharisäer bleibet</w:t>
      </w:r>
      <w:r>
        <w:br/>
        <w:t>in seinen Sünden, weil er sich</w:t>
      </w:r>
      <w:r>
        <w:br/>
        <w:t xml:space="preserve">vor Gott aufbläst so </w:t>
      </w:r>
      <w:proofErr w:type="spellStart"/>
      <w:r>
        <w:t>trotziglich</w:t>
      </w:r>
      <w:proofErr w:type="spellEnd"/>
      <w:r>
        <w:br/>
        <w:t>und alles ihm zuschreibet.</w:t>
      </w:r>
      <w:r>
        <w:br/>
        <w:t>Denn wer sich selbst hoch setzen will,</w:t>
      </w:r>
      <w:r>
        <w:br/>
        <w:t>mit seinen Werken prangen viel,</w:t>
      </w:r>
      <w:r>
        <w:br/>
        <w:t>der muss zugrunde gehen.</w:t>
      </w:r>
      <w:r>
        <w:br/>
        <w:t>Wer aber sich fein niedrig setzt</w:t>
      </w:r>
      <w:r>
        <w:br/>
        <w:t xml:space="preserve">und schlecht mit Gottes </w:t>
      </w:r>
      <w:proofErr w:type="spellStart"/>
      <w:r>
        <w:t>Gnad</w:t>
      </w:r>
      <w:proofErr w:type="spellEnd"/>
      <w:r>
        <w:t>’ ergetzt,</w:t>
      </w:r>
      <w:r>
        <w:br/>
        <w:t>den will Gott selbst erhöhen.</w:t>
      </w:r>
    </w:p>
    <w:p w14:paraId="6E61A924" w14:textId="77777777" w:rsidR="00844FD5" w:rsidRDefault="00844FD5" w:rsidP="00844FD5">
      <w:pPr>
        <w:pStyle w:val="berschrift1"/>
      </w:pPr>
      <w:r>
        <w:t>Gott, du frommer Gott</w:t>
      </w:r>
    </w:p>
    <w:p w14:paraId="33A2BB85" w14:textId="77777777" w:rsidR="00844FD5" w:rsidRDefault="00844FD5" w:rsidP="00844FD5">
      <w:pPr>
        <w:pStyle w:val="StandardWeb"/>
      </w:pPr>
      <w:r>
        <w:t>Gott, du frommer Gott,</w:t>
      </w:r>
      <w:r>
        <w:br/>
        <w:t>Du Brunnquell guter Gaben,</w:t>
      </w:r>
      <w:r>
        <w:br/>
      </w:r>
      <w:proofErr w:type="spellStart"/>
      <w:r>
        <w:t>Ohn</w:t>
      </w:r>
      <w:proofErr w:type="spellEnd"/>
      <w:r>
        <w:t xml:space="preserve"> </w:t>
      </w:r>
      <w:proofErr w:type="spellStart"/>
      <w:r>
        <w:t>den</w:t>
      </w:r>
      <w:proofErr w:type="spellEnd"/>
      <w:r>
        <w:t xml:space="preserve"> nichts ist, was ist,</w:t>
      </w:r>
      <w:r>
        <w:br/>
        <w:t>Von dem wir alles haben:</w:t>
      </w:r>
      <w:r>
        <w:br/>
        <w:t>Gesunden Leib gib mir,</w:t>
      </w:r>
      <w:r>
        <w:br/>
        <w:t>Und dass in solchem Leib</w:t>
      </w:r>
      <w:r>
        <w:br/>
      </w:r>
      <w:r>
        <w:lastRenderedPageBreak/>
        <w:t>Ein unverletzte Seel</w:t>
      </w:r>
      <w:r>
        <w:br/>
        <w:t>Und rein Gewissen bleib.</w:t>
      </w:r>
    </w:p>
    <w:p w14:paraId="0500B776" w14:textId="77777777" w:rsidR="00844FD5" w:rsidRDefault="00844FD5" w:rsidP="00844FD5">
      <w:pPr>
        <w:pStyle w:val="StandardWeb"/>
      </w:pPr>
      <w:r>
        <w:t>Lass mich mit jedermann</w:t>
      </w:r>
      <w:r>
        <w:br/>
        <w:t>In Fried und Freundschaft leben,</w:t>
      </w:r>
      <w:r>
        <w:br/>
        <w:t>Soweit es christlich ist.</w:t>
      </w:r>
      <w:r>
        <w:br/>
        <w:t>Willst du mir etwas geben</w:t>
      </w:r>
      <w:r>
        <w:br/>
        <w:t>An Reichtum, Gut und Geld,</w:t>
      </w:r>
      <w:r>
        <w:br/>
      </w:r>
      <w:proofErr w:type="spellStart"/>
      <w:r>
        <w:t>So</w:t>
      </w:r>
      <w:proofErr w:type="spellEnd"/>
      <w:r>
        <w:t xml:space="preserve"> gib auch dies dabei,</w:t>
      </w:r>
      <w:r>
        <w:br/>
        <w:t>Dass von unrechtem Gut</w:t>
      </w:r>
      <w:r>
        <w:br/>
        <w:t>Nichts untermenget sei!</w:t>
      </w:r>
    </w:p>
    <w:p w14:paraId="078ACAB1" w14:textId="77777777" w:rsidR="00844FD5" w:rsidRDefault="00844FD5" w:rsidP="00844FD5">
      <w:pPr>
        <w:pStyle w:val="StandardWeb"/>
      </w:pPr>
      <w:r>
        <w:t>Gib, dass ich tu mit Fleiß,</w:t>
      </w:r>
      <w:r>
        <w:br/>
        <w:t>Was mir zu tun gebühret,</w:t>
      </w:r>
      <w:r>
        <w:br/>
        <w:t>Wozu mich dein Befehl</w:t>
      </w:r>
      <w:r>
        <w:br/>
        <w:t>In meinem Stande führet!</w:t>
      </w:r>
      <w:r>
        <w:br/>
        <w:t xml:space="preserve">Gib, dass </w:t>
      </w:r>
      <w:proofErr w:type="spellStart"/>
      <w:r>
        <w:t>ichs</w:t>
      </w:r>
      <w:proofErr w:type="spellEnd"/>
      <w:r>
        <w:t xml:space="preserve"> tue bald,</w:t>
      </w:r>
      <w:r>
        <w:br/>
        <w:t>Zu der Zeit, da ich soll,</w:t>
      </w:r>
      <w:r>
        <w:br/>
        <w:t xml:space="preserve">Und wenn </w:t>
      </w:r>
      <w:proofErr w:type="spellStart"/>
      <w:r>
        <w:t>ichs</w:t>
      </w:r>
      <w:proofErr w:type="spellEnd"/>
      <w:r>
        <w:t xml:space="preserve"> tu, so gib,</w:t>
      </w:r>
      <w:r>
        <w:br/>
        <w:t>Dass es gerate wohl!</w:t>
      </w:r>
    </w:p>
    <w:p w14:paraId="728E8AD7" w14:textId="77777777" w:rsidR="00844FD5" w:rsidRDefault="00844FD5" w:rsidP="00844FD5">
      <w:pPr>
        <w:pStyle w:val="StandardWeb"/>
      </w:pPr>
      <w:r>
        <w:t>Soll ich auf dieser Welt</w:t>
      </w:r>
      <w:r>
        <w:br/>
        <w:t>Mein Leben höher bringen,</w:t>
      </w:r>
      <w:r>
        <w:br/>
        <w:t xml:space="preserve">Durch manchen </w:t>
      </w:r>
      <w:proofErr w:type="spellStart"/>
      <w:r>
        <w:t>sauern</w:t>
      </w:r>
      <w:proofErr w:type="spellEnd"/>
      <w:r>
        <w:t xml:space="preserve"> Tritt</w:t>
      </w:r>
      <w:r>
        <w:br/>
        <w:t>Hindurch ins Alter dringen,</w:t>
      </w:r>
      <w:r>
        <w:br/>
      </w:r>
      <w:proofErr w:type="spellStart"/>
      <w:r>
        <w:t>So</w:t>
      </w:r>
      <w:proofErr w:type="spellEnd"/>
      <w:r>
        <w:t xml:space="preserve"> gib Geduld. Vor Sünd</w:t>
      </w:r>
      <w:r>
        <w:br/>
        <w:t xml:space="preserve">Und Schanden mich </w:t>
      </w:r>
      <w:proofErr w:type="spellStart"/>
      <w:r>
        <w:t>bewahr</w:t>
      </w:r>
      <w:proofErr w:type="spellEnd"/>
      <w:r>
        <w:t>,</w:t>
      </w:r>
      <w:r>
        <w:br/>
        <w:t>Auf dass ich tragen mag</w:t>
      </w:r>
      <w:r>
        <w:br/>
        <w:t>Mit Ehren graues Haar!</w:t>
      </w:r>
    </w:p>
    <w:p w14:paraId="61715031" w14:textId="77777777" w:rsidR="00844FD5" w:rsidRDefault="00844FD5" w:rsidP="00844FD5">
      <w:pPr>
        <w:pStyle w:val="StandardWeb"/>
      </w:pPr>
      <w:r>
        <w:t>Hilf, dass ich rede stets,</w:t>
      </w:r>
      <w:r>
        <w:br/>
        <w:t>Womit ich kann bestehen,</w:t>
      </w:r>
      <w:r>
        <w:br/>
        <w:t>Lass kein unnützes Wort</w:t>
      </w:r>
      <w:r>
        <w:br/>
        <w:t>Aus meinem Munde gehen;</w:t>
      </w:r>
      <w:r>
        <w:br/>
        <w:t>Und wenn in meinem Amt</w:t>
      </w:r>
      <w:r>
        <w:br/>
        <w:t>Ich reden soll und muss,</w:t>
      </w:r>
      <w:r>
        <w:br/>
      </w:r>
      <w:proofErr w:type="spellStart"/>
      <w:r>
        <w:t>So</w:t>
      </w:r>
      <w:proofErr w:type="spellEnd"/>
      <w:r>
        <w:t xml:space="preserve"> gib den Worten Kraft</w:t>
      </w:r>
      <w:r>
        <w:br/>
        <w:t xml:space="preserve">Und Nachdruck </w:t>
      </w:r>
      <w:proofErr w:type="spellStart"/>
      <w:r>
        <w:t>ohn</w:t>
      </w:r>
      <w:proofErr w:type="spellEnd"/>
      <w:r>
        <w:t xml:space="preserve"> Verdruss!</w:t>
      </w:r>
    </w:p>
    <w:p w14:paraId="531E4BD4" w14:textId="77777777" w:rsidR="00844FD5" w:rsidRDefault="00844FD5" w:rsidP="00844FD5">
      <w:pPr>
        <w:pStyle w:val="StandardWeb"/>
      </w:pPr>
      <w:r>
        <w:t>Lass mich an meinem End</w:t>
      </w:r>
      <w:r>
        <w:br/>
        <w:t>Auf Christi Tod abscheiden,</w:t>
      </w:r>
      <w:r>
        <w:br/>
        <w:t>Die Seele nimm zu dir</w:t>
      </w:r>
      <w:r>
        <w:br/>
        <w:t>Hinauf zu deinen Freuden,</w:t>
      </w:r>
      <w:r>
        <w:br/>
        <w:t xml:space="preserve">Dem Leib ein </w:t>
      </w:r>
      <w:proofErr w:type="spellStart"/>
      <w:r>
        <w:t>Räumlein</w:t>
      </w:r>
      <w:proofErr w:type="spellEnd"/>
      <w:r>
        <w:t xml:space="preserve"> gönn</w:t>
      </w:r>
      <w:r>
        <w:br/>
        <w:t>Bei frommer Christen Grab,</w:t>
      </w:r>
      <w:r>
        <w:br/>
        <w:t>Auf dass er seine Ruh</w:t>
      </w:r>
      <w:r>
        <w:br/>
        <w:t>An ihrer Seite hab.</w:t>
      </w:r>
    </w:p>
    <w:p w14:paraId="4C4FF0A9" w14:textId="77777777" w:rsidR="00844FD5" w:rsidRDefault="00844FD5" w:rsidP="00844FD5">
      <w:pPr>
        <w:pStyle w:val="StandardWeb"/>
      </w:pPr>
      <w:proofErr w:type="spellStart"/>
      <w:r>
        <w:t>Find‘t</w:t>
      </w:r>
      <w:proofErr w:type="spellEnd"/>
      <w:r>
        <w:t xml:space="preserve"> sich Gefährlichkeit,</w:t>
      </w:r>
      <w:r>
        <w:br/>
      </w:r>
      <w:proofErr w:type="spellStart"/>
      <w:r>
        <w:t>So</w:t>
      </w:r>
      <w:proofErr w:type="spellEnd"/>
      <w:r>
        <w:t xml:space="preserve"> lass mich nicht verzagen;</w:t>
      </w:r>
      <w:r>
        <w:br/>
        <w:t>Gib einen Heldenmut,</w:t>
      </w:r>
      <w:r>
        <w:br/>
      </w:r>
      <w:r>
        <w:lastRenderedPageBreak/>
        <w:t>Das Kreuz hilf selber tragen!</w:t>
      </w:r>
      <w:r>
        <w:br/>
        <w:t>Gib, dass ich meinen Feind</w:t>
      </w:r>
      <w:r>
        <w:br/>
        <w:t>Mit Sanftmut überwind</w:t>
      </w:r>
      <w:r>
        <w:br/>
        <w:t>Und, wenn ich Rats bedarf,</w:t>
      </w:r>
      <w:r>
        <w:br/>
        <w:t>Auch guten Rat erfind!</w:t>
      </w:r>
    </w:p>
    <w:p w14:paraId="31D06BC5" w14:textId="77777777" w:rsidR="00844FD5" w:rsidRDefault="00844FD5" w:rsidP="00844FD5">
      <w:pPr>
        <w:pStyle w:val="StandardWeb"/>
      </w:pPr>
      <w:r>
        <w:t>Wenn du an jenem Tag</w:t>
      </w:r>
      <w:r>
        <w:br/>
        <w:t>Die Toten wirst aufwecken,</w:t>
      </w:r>
      <w:r>
        <w:br/>
      </w:r>
      <w:proofErr w:type="spellStart"/>
      <w:r>
        <w:t>So</w:t>
      </w:r>
      <w:proofErr w:type="spellEnd"/>
      <w:r>
        <w:t xml:space="preserve"> tu auch deine Hand</w:t>
      </w:r>
      <w:r>
        <w:br/>
        <w:t>Zu meinem Grab ausstrecken;</w:t>
      </w:r>
      <w:r>
        <w:br/>
        <w:t xml:space="preserve">Lass hören deine </w:t>
      </w:r>
      <w:proofErr w:type="spellStart"/>
      <w:r>
        <w:t>Stimm</w:t>
      </w:r>
      <w:proofErr w:type="spellEnd"/>
      <w:r>
        <w:br/>
        <w:t>Und meinen Leib weck auf</w:t>
      </w:r>
      <w:r>
        <w:br/>
        <w:t>Und führ ihn schön verklärt</w:t>
      </w:r>
      <w:r>
        <w:br/>
        <w:t>Zum auserwählten Hauf!</w:t>
      </w:r>
    </w:p>
    <w:p w14:paraId="77611E36" w14:textId="77777777" w:rsidR="00844FD5" w:rsidRDefault="00844FD5" w:rsidP="00844FD5">
      <w:pPr>
        <w:pStyle w:val="berschrift1"/>
      </w:pPr>
      <w:r>
        <w:t>Herr Jesu Christe, mein getreuer Hirte</w:t>
      </w:r>
    </w:p>
    <w:p w14:paraId="63D0EB3C" w14:textId="77777777" w:rsidR="00844FD5" w:rsidRDefault="00844FD5" w:rsidP="00844FD5">
      <w:pPr>
        <w:pStyle w:val="StandardWeb"/>
      </w:pPr>
      <w:r>
        <w:t>Herr Jesu Christe, mein getreuer Hirte,</w:t>
      </w:r>
      <w:r>
        <w:br/>
        <w:t>komm, mit Gnaden mich bewirte!</w:t>
      </w:r>
      <w:r>
        <w:br/>
        <w:t>Bei dir alleine find’ ich Heil und Leben;</w:t>
      </w:r>
      <w:r>
        <w:br/>
        <w:t>was mir fehlt, kannst du mir geben.</w:t>
      </w:r>
      <w:r>
        <w:br/>
      </w:r>
      <w:proofErr w:type="spellStart"/>
      <w:r>
        <w:t>Kyrieleison</w:t>
      </w:r>
      <w:proofErr w:type="spellEnd"/>
      <w:r>
        <w:t>!</w:t>
      </w:r>
    </w:p>
    <w:p w14:paraId="60DD531B" w14:textId="77777777" w:rsidR="00844FD5" w:rsidRDefault="00844FD5" w:rsidP="00844FD5">
      <w:pPr>
        <w:pStyle w:val="StandardWeb"/>
      </w:pPr>
      <w:r>
        <w:t>Du bist die lebendige Quelle,</w:t>
      </w:r>
      <w:r>
        <w:br/>
        <w:t xml:space="preserve">zu dir ich mein </w:t>
      </w:r>
      <w:proofErr w:type="spellStart"/>
      <w:r>
        <w:t>Herzkrüglein</w:t>
      </w:r>
      <w:proofErr w:type="spellEnd"/>
      <w:r>
        <w:t xml:space="preserve"> stelle;</w:t>
      </w:r>
      <w:r>
        <w:br/>
        <w:t>lass mit Trost es fließen voll,</w:t>
      </w:r>
      <w:r>
        <w:br/>
        <w:t>so wird meiner Seele wohl.</w:t>
      </w:r>
      <w:r>
        <w:br/>
      </w:r>
      <w:proofErr w:type="spellStart"/>
      <w:r>
        <w:t>Kyrieleison</w:t>
      </w:r>
      <w:proofErr w:type="spellEnd"/>
      <w:r>
        <w:t>!</w:t>
      </w:r>
    </w:p>
    <w:p w14:paraId="25CA2BBF" w14:textId="77777777" w:rsidR="00844FD5" w:rsidRDefault="00844FD5" w:rsidP="00844FD5">
      <w:pPr>
        <w:pStyle w:val="StandardWeb"/>
      </w:pPr>
      <w:r>
        <w:t>Ach komm selbst, leg an deine Hände</w:t>
      </w:r>
      <w:r>
        <w:br/>
        <w:t>und die schwere Last von mir wende,</w:t>
      </w:r>
      <w:r>
        <w:br/>
        <w:t>mache mich von Sünden frei,</w:t>
      </w:r>
      <w:r>
        <w:br/>
        <w:t xml:space="preserve">dir zu dienen, Kraft </w:t>
      </w:r>
      <w:proofErr w:type="spellStart"/>
      <w:r>
        <w:t>verleih</w:t>
      </w:r>
      <w:proofErr w:type="spellEnd"/>
      <w:r>
        <w:t>!</w:t>
      </w:r>
      <w:r>
        <w:br/>
      </w:r>
      <w:proofErr w:type="spellStart"/>
      <w:r>
        <w:t>Kyrieleison</w:t>
      </w:r>
      <w:proofErr w:type="spellEnd"/>
      <w:r>
        <w:t>!</w:t>
      </w:r>
    </w:p>
    <w:p w14:paraId="57FCF84E" w14:textId="77777777" w:rsidR="00844FD5" w:rsidRDefault="00844FD5" w:rsidP="00844FD5">
      <w:pPr>
        <w:pStyle w:val="StandardWeb"/>
      </w:pPr>
      <w:r>
        <w:t>In dir hab’ ich alles, was ich soll,</w:t>
      </w:r>
      <w:r>
        <w:br/>
        <w:t>deiner Gnade Brünnlein ist stets voll.</w:t>
      </w:r>
      <w:r>
        <w:br/>
        <w:t>Lass mich ewig sein in dir</w:t>
      </w:r>
      <w:r>
        <w:br/>
        <w:t>und bleib ewig auch in mir!</w:t>
      </w:r>
      <w:r>
        <w:br/>
      </w:r>
      <w:proofErr w:type="spellStart"/>
      <w:r>
        <w:t>Kyrieleison</w:t>
      </w:r>
      <w:proofErr w:type="spellEnd"/>
      <w:r>
        <w:t>!</w:t>
      </w:r>
    </w:p>
    <w:p w14:paraId="69504B09" w14:textId="77777777" w:rsidR="00844FD5" w:rsidRDefault="00844FD5" w:rsidP="00844FD5">
      <w:pPr>
        <w:pStyle w:val="berschrift1"/>
      </w:pPr>
      <w:r>
        <w:t>Herr, unser Gott, lass nicht zuschanden werden</w:t>
      </w:r>
    </w:p>
    <w:p w14:paraId="485B8B82" w14:textId="77777777" w:rsidR="00844FD5" w:rsidRDefault="00844FD5" w:rsidP="00844FD5">
      <w:pPr>
        <w:pStyle w:val="StandardWeb"/>
      </w:pPr>
      <w:r>
        <w:t>Herr, unser Gott, lass nicht zuschanden werden</w:t>
      </w:r>
      <w:r>
        <w:br/>
        <w:t>die, so in ihren Nöten und Beschwerden</w:t>
      </w:r>
      <w:r>
        <w:br/>
        <w:t>bei Tag und Nacht auf deine Güte hoffen</w:t>
      </w:r>
      <w:r>
        <w:br/>
        <w:t>und zu dir rufen!</w:t>
      </w:r>
    </w:p>
    <w:p w14:paraId="7B03E200" w14:textId="77777777" w:rsidR="00844FD5" w:rsidRDefault="00844FD5" w:rsidP="00844FD5">
      <w:pPr>
        <w:pStyle w:val="StandardWeb"/>
      </w:pPr>
      <w:r>
        <w:t>Mache zuschanden alle, die dich hassen,</w:t>
      </w:r>
      <w:r>
        <w:br/>
        <w:t>die sich allein auf ihre Macht verlassen!</w:t>
      </w:r>
      <w:r>
        <w:br/>
      </w:r>
      <w:r>
        <w:lastRenderedPageBreak/>
        <w:t>Ach kehre dich mit Gnaden zu uns Armen;</w:t>
      </w:r>
      <w:r>
        <w:br/>
        <w:t xml:space="preserve">lass </w:t>
      </w:r>
      <w:proofErr w:type="spellStart"/>
      <w:r>
        <w:t>dich’s</w:t>
      </w:r>
      <w:proofErr w:type="spellEnd"/>
      <w:r>
        <w:t xml:space="preserve"> erbarmen!</w:t>
      </w:r>
    </w:p>
    <w:p w14:paraId="5F0209CB" w14:textId="77777777" w:rsidR="00844FD5" w:rsidRDefault="00844FD5" w:rsidP="00844FD5">
      <w:pPr>
        <w:pStyle w:val="StandardWeb"/>
      </w:pPr>
      <w:r>
        <w:t>Und schaff uns Beistand wider unsre Feinde!</w:t>
      </w:r>
      <w:r>
        <w:br/>
        <w:t>Wenn du ein Wort sprichst, werden sie bald Freunde;</w:t>
      </w:r>
      <w:r>
        <w:br/>
        <w:t>sie müssen Wehr und Waffen niederlegen,</w:t>
      </w:r>
      <w:r>
        <w:br/>
        <w:t>kein Glied mehr regen.</w:t>
      </w:r>
    </w:p>
    <w:p w14:paraId="6C3E8AE2" w14:textId="77777777" w:rsidR="00844FD5" w:rsidRDefault="00844FD5" w:rsidP="00844FD5">
      <w:pPr>
        <w:pStyle w:val="StandardWeb"/>
      </w:pPr>
      <w:r>
        <w:t>Wir haben niemand, dem wir uns vertrauen;</w:t>
      </w:r>
      <w:r>
        <w:br/>
        <w:t>vergebens ist’s, auf Menschenhilfe bauen;</w:t>
      </w:r>
      <w:r>
        <w:br/>
        <w:t>mit dir wir wollen Taten tun und kämpfen,</w:t>
      </w:r>
      <w:r>
        <w:br/>
        <w:t>die Feinde dämpfen.</w:t>
      </w:r>
    </w:p>
    <w:p w14:paraId="3662EDA6" w14:textId="77777777" w:rsidR="00844FD5" w:rsidRDefault="00844FD5" w:rsidP="00844FD5">
      <w:pPr>
        <w:pStyle w:val="StandardWeb"/>
      </w:pPr>
      <w:r>
        <w:t>Du bist der Held, der sie kann untertreten</w:t>
      </w:r>
      <w:r>
        <w:br/>
        <w:t>und das bedrängte, kleine Häuflein retten.</w:t>
      </w:r>
      <w:r>
        <w:br/>
        <w:t xml:space="preserve">Wir </w:t>
      </w:r>
      <w:proofErr w:type="spellStart"/>
      <w:r>
        <w:t>traun</w:t>
      </w:r>
      <w:proofErr w:type="spellEnd"/>
      <w:r>
        <w:t xml:space="preserve"> auf dich, wir Schrein in Jesu Namen:</w:t>
      </w:r>
      <w:r>
        <w:br/>
        <w:t>Hilf, Helfer! Amen.</w:t>
      </w:r>
    </w:p>
    <w:p w14:paraId="0CF4DD55" w14:textId="77777777" w:rsidR="0017720D" w:rsidRDefault="0017720D" w:rsidP="0017720D">
      <w:pPr>
        <w:pStyle w:val="berschrift1"/>
        <w:rPr>
          <w:rStyle w:val="Fett"/>
          <w:rFonts w:eastAsiaTheme="majorEastAsia"/>
        </w:rPr>
      </w:pPr>
      <w:proofErr w:type="spellStart"/>
      <w:r>
        <w:t>HIlf</w:t>
      </w:r>
      <w:proofErr w:type="spellEnd"/>
      <w:r>
        <w:t xml:space="preserve"> mir, mein Gott, hilf, dass nach dir</w:t>
      </w:r>
    </w:p>
    <w:p w14:paraId="28DBAB0C" w14:textId="77777777" w:rsidR="0017720D" w:rsidRDefault="0017720D" w:rsidP="0017720D">
      <w:pPr>
        <w:pStyle w:val="StandardWeb"/>
      </w:pPr>
      <w:r>
        <w:rPr>
          <w:rStyle w:val="Fett"/>
          <w:rFonts w:eastAsiaTheme="majorEastAsia"/>
        </w:rPr>
        <w:t>Aus den Worten Augustini.</w:t>
      </w:r>
    </w:p>
    <w:p w14:paraId="0E3DA26F" w14:textId="77777777" w:rsidR="0017720D" w:rsidRDefault="0017720D" w:rsidP="0017720D">
      <w:pPr>
        <w:pStyle w:val="StandardWeb"/>
      </w:pPr>
      <w:r>
        <w:rPr>
          <w:rStyle w:val="Hervorhebung"/>
        </w:rPr>
        <w:t xml:space="preserve">Im Ton: Was mein Gott will, das </w:t>
      </w:r>
      <w:proofErr w:type="spellStart"/>
      <w:r>
        <w:rPr>
          <w:rStyle w:val="Hervorhebung"/>
        </w:rPr>
        <w:t>gescheh</w:t>
      </w:r>
      <w:proofErr w:type="spellEnd"/>
      <w:r>
        <w:rPr>
          <w:rStyle w:val="Hervorhebung"/>
        </w:rPr>
        <w:t xml:space="preserve"> rc.</w:t>
      </w:r>
    </w:p>
    <w:p w14:paraId="6D8D4334" w14:textId="77777777" w:rsidR="0017720D" w:rsidRDefault="0017720D" w:rsidP="0017720D">
      <w:pPr>
        <w:pStyle w:val="StandardWeb"/>
      </w:pPr>
      <w:proofErr w:type="spellStart"/>
      <w:r>
        <w:t>HIlf</w:t>
      </w:r>
      <w:proofErr w:type="spellEnd"/>
      <w:r>
        <w:t xml:space="preserve"> mir, mein Gott, hilf, dass nach dir</w:t>
      </w:r>
      <w:r>
        <w:br/>
        <w:t>von Herzen mich verlange,</w:t>
      </w:r>
      <w:r>
        <w:br/>
        <w:t>Und ich dich suche mit Begier,</w:t>
      </w:r>
      <w:r>
        <w:br/>
        <w:t>wann mir wird angst und bange!</w:t>
      </w:r>
      <w:r>
        <w:br/>
        <w:t>Verleih, dass ich</w:t>
      </w:r>
      <w:r>
        <w:br/>
        <w:t>mit Freuden dich</w:t>
      </w:r>
      <w:r>
        <w:br/>
        <w:t>in meiner Angst bald finde,</w:t>
      </w:r>
      <w:r>
        <w:br/>
        <w:t>Gib mir den Sinn</w:t>
      </w:r>
      <w:r>
        <w:br/>
        <w:t>dass ich forthin</w:t>
      </w:r>
      <w:r>
        <w:br/>
        <w:t xml:space="preserve">meid alle </w:t>
      </w:r>
      <w:proofErr w:type="spellStart"/>
      <w:r>
        <w:t>Schand</w:t>
      </w:r>
      <w:proofErr w:type="spellEnd"/>
      <w:r>
        <w:t xml:space="preserve"> und Sünde.</w:t>
      </w:r>
    </w:p>
    <w:p w14:paraId="5F581BA6" w14:textId="15C0464A" w:rsidR="0017720D" w:rsidRDefault="0017720D" w:rsidP="0017720D">
      <w:pPr>
        <w:pStyle w:val="StandardWeb"/>
      </w:pPr>
      <w:r>
        <w:t xml:space="preserve">2. Hilf, dass ich stets mit </w:t>
      </w:r>
      <w:proofErr w:type="spellStart"/>
      <w:r>
        <w:t>Reu</w:t>
      </w:r>
      <w:proofErr w:type="spellEnd"/>
      <w:r>
        <w:t xml:space="preserve"> und Schmerz</w:t>
      </w:r>
      <w:r>
        <w:br/>
        <w:t>mich deiner Gnad ergebe,</w:t>
      </w:r>
      <w:r>
        <w:br/>
        <w:t>Hab täglich ein zerknirschte Herz,</w:t>
      </w:r>
      <w:r>
        <w:br/>
        <w:t>in wahrer Buße lebe,</w:t>
      </w:r>
      <w:r>
        <w:br/>
      </w:r>
      <w:proofErr w:type="spellStart"/>
      <w:r>
        <w:t>Vor</w:t>
      </w:r>
      <w:proofErr w:type="spellEnd"/>
      <w:r>
        <w:t xml:space="preserve"> dir erschein,</w:t>
      </w:r>
      <w:r>
        <w:br/>
        <w:t>herzlich bewein</w:t>
      </w:r>
      <w:r>
        <w:br/>
        <w:t>all meine Missetaten,</w:t>
      </w:r>
      <w:r>
        <w:br/>
        <w:t xml:space="preserve">Die Hände </w:t>
      </w:r>
      <w:r w:rsidR="0032781D">
        <w:t>d</w:t>
      </w:r>
      <w:r>
        <w:t>ein</w:t>
      </w:r>
      <w:r>
        <w:br/>
        <w:t>lass‘ milde sein,</w:t>
      </w:r>
      <w:r>
        <w:br/>
        <w:t>dem Dürftigen zu raten.</w:t>
      </w:r>
    </w:p>
    <w:p w14:paraId="52298F96" w14:textId="77777777" w:rsidR="0017720D" w:rsidRDefault="0017720D" w:rsidP="0017720D">
      <w:pPr>
        <w:pStyle w:val="StandardWeb"/>
      </w:pPr>
      <w:r>
        <w:t>Die Lust des Fleisches dämpf in mir,</w:t>
      </w:r>
      <w:r>
        <w:br/>
        <w:t>dass sie nicht überwinde;</w:t>
      </w:r>
      <w:r>
        <w:br/>
      </w:r>
      <w:proofErr w:type="spellStart"/>
      <w:r>
        <w:t>Rechtschaffne</w:t>
      </w:r>
      <w:proofErr w:type="spellEnd"/>
      <w:r>
        <w:t xml:space="preserve"> Lieb und Lust zu dir</w:t>
      </w:r>
      <w:r>
        <w:br/>
        <w:t xml:space="preserve">in meinem </w:t>
      </w:r>
      <w:proofErr w:type="spellStart"/>
      <w:r>
        <w:t>Herz’n</w:t>
      </w:r>
      <w:proofErr w:type="spellEnd"/>
      <w:r>
        <w:t xml:space="preserve"> anzünde;</w:t>
      </w:r>
      <w:r>
        <w:br/>
        <w:t>Dass ich in Not</w:t>
      </w:r>
      <w:r>
        <w:br/>
      </w:r>
      <w:r>
        <w:lastRenderedPageBreak/>
        <w:t>bis in den Tod</w:t>
      </w:r>
      <w:r>
        <w:br/>
        <w:t>dich und dein Wort bekenne,</w:t>
      </w:r>
      <w:r>
        <w:br/>
        <w:t>Und mich kein Trutz</w:t>
      </w:r>
      <w:r>
        <w:br/>
        <w:t>noch eigen Nutz</w:t>
      </w:r>
      <w:r>
        <w:br/>
        <w:t>von deiner Wahrheit trenne.</w:t>
      </w:r>
    </w:p>
    <w:p w14:paraId="1F7656FE" w14:textId="3E068015" w:rsidR="0017720D" w:rsidRDefault="0017720D" w:rsidP="0017720D">
      <w:pPr>
        <w:pStyle w:val="StandardWeb"/>
      </w:pPr>
      <w:r>
        <w:t>Behüte mich vor Grimm und Zorn,</w:t>
      </w:r>
      <w:r>
        <w:br/>
        <w:t>mein Herz mit Sanftmut ziere.</w:t>
      </w:r>
      <w:r>
        <w:br/>
        <w:t xml:space="preserve">Reiß aus den schnöden </w:t>
      </w:r>
      <w:proofErr w:type="spellStart"/>
      <w:r>
        <w:t>Hoffartsdorn</w:t>
      </w:r>
      <w:proofErr w:type="spellEnd"/>
      <w:r>
        <w:t>,</w:t>
      </w:r>
      <w:r>
        <w:br/>
        <w:t>zur Demut mich anführe.</w:t>
      </w:r>
      <w:r>
        <w:br/>
        <w:t>Was ich noch find</w:t>
      </w:r>
      <w:r>
        <w:br/>
        <w:t>von alter Sünd,</w:t>
      </w:r>
      <w:r>
        <w:br/>
        <w:t>durch deinen Geist ausfege.</w:t>
      </w:r>
      <w:r>
        <w:br/>
        <w:t>Gib, dass allzeit</w:t>
      </w:r>
      <w:r>
        <w:br/>
        <w:t>Trost, Fried und Freud</w:t>
      </w:r>
      <w:r>
        <w:br/>
        <w:t>sich in mir Armen rege.</w:t>
      </w:r>
    </w:p>
    <w:p w14:paraId="19F41E86" w14:textId="77777777" w:rsidR="0017720D" w:rsidRDefault="0017720D" w:rsidP="0017720D">
      <w:pPr>
        <w:pStyle w:val="StandardWeb"/>
      </w:pPr>
      <w:r>
        <w:t>Den Glauben stärk, die Lieb erhalt,</w:t>
      </w:r>
      <w:r>
        <w:br/>
        <w:t>die Hoffnung mache feste,</w:t>
      </w:r>
      <w:r>
        <w:br/>
        <w:t>Dass ich von dir nicht wanke bald,</w:t>
      </w:r>
      <w:r>
        <w:br/>
        <w:t>Beständigkeit ists beste.</w:t>
      </w:r>
      <w:r>
        <w:br/>
        <w:t xml:space="preserve">Den Mund </w:t>
      </w:r>
      <w:proofErr w:type="spellStart"/>
      <w:r>
        <w:t>bewahr</w:t>
      </w:r>
      <w:proofErr w:type="spellEnd"/>
      <w:r>
        <w:t>,</w:t>
      </w:r>
      <w:r>
        <w:br/>
        <w:t>dass nicht Gefahr</w:t>
      </w:r>
      <w:r>
        <w:br/>
        <w:t xml:space="preserve">durch ihn mir </w:t>
      </w:r>
      <w:proofErr w:type="spellStart"/>
      <w:r>
        <w:t>werd</w:t>
      </w:r>
      <w:proofErr w:type="spellEnd"/>
      <w:r>
        <w:t xml:space="preserve"> erwecket.</w:t>
      </w:r>
      <w:r>
        <w:br/>
        <w:t>Speis ab den Leib,</w:t>
      </w:r>
      <w:r>
        <w:br/>
        <w:t>doch dass er bleib</w:t>
      </w:r>
      <w:r>
        <w:br/>
        <w:t xml:space="preserve">von Geilheit </w:t>
      </w:r>
      <w:proofErr w:type="spellStart"/>
      <w:r>
        <w:t>unbeflecket</w:t>
      </w:r>
      <w:proofErr w:type="spellEnd"/>
      <w:r>
        <w:t>.</w:t>
      </w:r>
    </w:p>
    <w:p w14:paraId="4543C2C3" w14:textId="77777777" w:rsidR="0017720D" w:rsidRDefault="0017720D" w:rsidP="0017720D">
      <w:pPr>
        <w:pStyle w:val="StandardWeb"/>
      </w:pPr>
      <w:r>
        <w:t>Gib, dass ich treu und fleißig sei</w:t>
      </w:r>
      <w:r>
        <w:br/>
        <w:t>in dem, was mir gebühret.</w:t>
      </w:r>
      <w:r>
        <w:br/>
        <w:t>Lass durch Ehrgeiz und Heuchelei</w:t>
      </w:r>
      <w:r>
        <w:br/>
        <w:t>mich werden nicht verführet.</w:t>
      </w:r>
      <w:r>
        <w:br/>
        <w:t>Leichtfertigkeit,</w:t>
      </w:r>
      <w:r>
        <w:br/>
        <w:t>Hass, Zank und Neid</w:t>
      </w:r>
      <w:r>
        <w:br/>
        <w:t>lass in mir nicht verbleiben.</w:t>
      </w:r>
      <w:r>
        <w:br/>
        <w:t>Verstockten Sinn</w:t>
      </w:r>
      <w:r>
        <w:br/>
        <w:t>und Diebsgewinn</w:t>
      </w:r>
      <w:r>
        <w:br/>
      </w:r>
      <w:proofErr w:type="spellStart"/>
      <w:r>
        <w:t>wollst</w:t>
      </w:r>
      <w:proofErr w:type="spellEnd"/>
      <w:r>
        <w:t xml:space="preserve"> du von mir abtreiben.</w:t>
      </w:r>
    </w:p>
    <w:p w14:paraId="539382A3" w14:textId="77777777" w:rsidR="0017720D" w:rsidRDefault="0017720D" w:rsidP="0017720D">
      <w:pPr>
        <w:pStyle w:val="StandardWeb"/>
      </w:pPr>
      <w:r>
        <w:t>Hilf, dass ich folge treuem Rat,</w:t>
      </w:r>
      <w:r>
        <w:br/>
        <w:t>von falscher Meinung trete:</w:t>
      </w:r>
      <w:r>
        <w:br/>
        <w:t>Den Armen helfe mit der Tat,</w:t>
      </w:r>
      <w:r>
        <w:br/>
        <w:t>für Freund und Feind stets bete;</w:t>
      </w:r>
      <w:r>
        <w:br/>
        <w:t>Dien jedermann</w:t>
      </w:r>
      <w:r>
        <w:br/>
        <w:t>so viel ich kann,</w:t>
      </w:r>
      <w:r>
        <w:br/>
        <w:t xml:space="preserve">das Böse </w:t>
      </w:r>
      <w:proofErr w:type="spellStart"/>
      <w:r>
        <w:t>hass</w:t>
      </w:r>
      <w:proofErr w:type="spellEnd"/>
      <w:r>
        <w:t xml:space="preserve"> und meid,</w:t>
      </w:r>
      <w:r>
        <w:br/>
        <w:t>Nach deinem Wort,</w:t>
      </w:r>
      <w:r>
        <w:br/>
        <w:t>an allem Ort,</w:t>
      </w:r>
      <w:r>
        <w:br/>
        <w:t xml:space="preserve">bis ich von dannen </w:t>
      </w:r>
      <w:proofErr w:type="spellStart"/>
      <w:r>
        <w:t>scheid</w:t>
      </w:r>
      <w:proofErr w:type="spellEnd"/>
      <w:r>
        <w:t>.</w:t>
      </w:r>
    </w:p>
    <w:p w14:paraId="0E805C77" w14:textId="77777777" w:rsidR="00844FD5" w:rsidRDefault="00844FD5" w:rsidP="00844FD5">
      <w:pPr>
        <w:pStyle w:val="berschrift1"/>
      </w:pPr>
      <w:r>
        <w:t>Ich armer Sünder weiß, o Gott</w:t>
      </w:r>
    </w:p>
    <w:p w14:paraId="6D68002B" w14:textId="77777777" w:rsidR="00844FD5" w:rsidRDefault="00844FD5" w:rsidP="00844FD5">
      <w:pPr>
        <w:pStyle w:val="StandardWeb"/>
      </w:pPr>
      <w:r>
        <w:rPr>
          <w:rStyle w:val="Fett"/>
        </w:rPr>
        <w:lastRenderedPageBreak/>
        <w:t>aus den Worten Augustini</w:t>
      </w:r>
      <w:r>
        <w:br/>
      </w:r>
      <w:r>
        <w:rPr>
          <w:rStyle w:val="Hervorhebung"/>
        </w:rPr>
        <w:t xml:space="preserve">Im Ton: In dich hab ich </w:t>
      </w:r>
      <w:proofErr w:type="spellStart"/>
      <w:r>
        <w:rPr>
          <w:rStyle w:val="Hervorhebung"/>
        </w:rPr>
        <w:t>gehoffet</w:t>
      </w:r>
      <w:proofErr w:type="spellEnd"/>
      <w:r>
        <w:rPr>
          <w:rStyle w:val="Hervorhebung"/>
        </w:rPr>
        <w:t>, HERR.</w:t>
      </w:r>
    </w:p>
    <w:p w14:paraId="49DB61A3" w14:textId="77777777" w:rsidR="00844FD5" w:rsidRDefault="00844FD5" w:rsidP="00844FD5">
      <w:pPr>
        <w:pStyle w:val="StandardWeb"/>
      </w:pPr>
      <w:r>
        <w:t>Ich armer Sünder weiß, o Gott,</w:t>
      </w:r>
      <w:r>
        <w:br/>
        <w:t>weil du für mich hast in den Tod</w:t>
      </w:r>
      <w:r>
        <w:br/>
        <w:t>dein liebsten Sohn gegeben:</w:t>
      </w:r>
      <w:r>
        <w:br/>
        <w:t>Du liebest mich</w:t>
      </w:r>
      <w:r>
        <w:br/>
      </w:r>
      <w:proofErr w:type="spellStart"/>
      <w:r>
        <w:t>beständiglich</w:t>
      </w:r>
      <w:proofErr w:type="spellEnd"/>
      <w:r>
        <w:br/>
        <w:t>und schenkst mir Heil und Leben.</w:t>
      </w:r>
    </w:p>
    <w:p w14:paraId="003D9956" w14:textId="77777777" w:rsidR="00844FD5" w:rsidRDefault="00844FD5" w:rsidP="00844FD5">
      <w:pPr>
        <w:pStyle w:val="StandardWeb"/>
      </w:pPr>
      <w:r>
        <w:t>Darum ich schuldig mich befind,</w:t>
      </w:r>
      <w:r>
        <w:br/>
        <w:t>dass ich, o Vater, als dein Kind</w:t>
      </w:r>
      <w:r>
        <w:br/>
        <w:t>Gehorsam dir erzeige,</w:t>
      </w:r>
      <w:r>
        <w:br/>
        <w:t>Allzeit mein Herz</w:t>
      </w:r>
      <w:r>
        <w:br/>
        <w:t>in Freud und Schmerz</w:t>
      </w:r>
      <w:r>
        <w:br/>
        <w:t>mit Liebe zu dir neige.</w:t>
      </w:r>
    </w:p>
    <w:p w14:paraId="56303A07" w14:textId="1A6C870A" w:rsidR="00844FD5" w:rsidRDefault="00844FD5" w:rsidP="00844FD5">
      <w:pPr>
        <w:pStyle w:val="StandardWeb"/>
      </w:pPr>
      <w:proofErr w:type="spellStart"/>
      <w:r>
        <w:t>Wert</w:t>
      </w:r>
      <w:proofErr w:type="spellEnd"/>
      <w:r>
        <w:t xml:space="preserve"> bin ich nicht ob meiner Sünd,</w:t>
      </w:r>
      <w:r>
        <w:br/>
        <w:t>dass ich dir dien und heiß dein Kind,</w:t>
      </w:r>
      <w:r>
        <w:br/>
        <w:t>doch, weil dies ist dein Wille,</w:t>
      </w:r>
      <w:r>
        <w:br/>
        <w:t>Durch deinen Geist</w:t>
      </w:r>
      <w:r>
        <w:br/>
        <w:t xml:space="preserve">mir Hilfe </w:t>
      </w:r>
      <w:proofErr w:type="spellStart"/>
      <w:r>
        <w:t>leist</w:t>
      </w:r>
      <w:proofErr w:type="spellEnd"/>
      <w:r>
        <w:t>,</w:t>
      </w:r>
      <w:r>
        <w:br/>
        <w:t>dass ich ihn recht erfülle.</w:t>
      </w:r>
    </w:p>
    <w:p w14:paraId="132F0AD2" w14:textId="77777777" w:rsidR="00844FD5" w:rsidRDefault="00844FD5" w:rsidP="00844FD5">
      <w:pPr>
        <w:pStyle w:val="StandardWeb"/>
      </w:pPr>
      <w:r>
        <w:t>Verleih, dass ich mein Leben führ,</w:t>
      </w:r>
      <w:r>
        <w:br/>
        <w:t>o treuer Gott, zu Ehren dir,</w:t>
      </w:r>
      <w:r>
        <w:br/>
        <w:t xml:space="preserve">dass </w:t>
      </w:r>
      <w:proofErr w:type="spellStart"/>
      <w:r>
        <w:t>ichs</w:t>
      </w:r>
      <w:proofErr w:type="spellEnd"/>
      <w:r>
        <w:t xml:space="preserve"> auch wohl beschließe,</w:t>
      </w:r>
      <w:r>
        <w:br/>
        <w:t>An Christum glaub</w:t>
      </w:r>
      <w:r>
        <w:br/>
        <w:t>und standhaft bleib,</w:t>
      </w:r>
      <w:r>
        <w:br/>
        <w:t xml:space="preserve">den </w:t>
      </w:r>
      <w:proofErr w:type="spellStart"/>
      <w:r>
        <w:t>bittern</w:t>
      </w:r>
      <w:proofErr w:type="spellEnd"/>
      <w:r>
        <w:t xml:space="preserve"> Tod durchsüße.</w:t>
      </w:r>
    </w:p>
    <w:p w14:paraId="0EBEC7D9" w14:textId="77777777" w:rsidR="00844FD5" w:rsidRDefault="00844FD5" w:rsidP="00844FD5">
      <w:pPr>
        <w:pStyle w:val="StandardWeb"/>
      </w:pPr>
      <w:r>
        <w:t>Dass ich mit Fried und Freud hinfuhr,</w:t>
      </w:r>
      <w:r>
        <w:br/>
        <w:t xml:space="preserve">die Seel in deiner Hand </w:t>
      </w:r>
      <w:proofErr w:type="spellStart"/>
      <w:r>
        <w:t>bewahr</w:t>
      </w:r>
      <w:proofErr w:type="spellEnd"/>
      <w:r>
        <w:t>,</w:t>
      </w:r>
      <w:r>
        <w:br/>
        <w:t>da sie kein Angst wird schmecken,</w:t>
      </w:r>
      <w:r>
        <w:br/>
        <w:t>Gib, dass der Leib</w:t>
      </w:r>
      <w:r>
        <w:br/>
        <w:t>fein sicher bleib,</w:t>
      </w:r>
      <w:r>
        <w:br/>
        <w:t>bis du ihn wirst erwecken.</w:t>
      </w:r>
    </w:p>
    <w:p w14:paraId="1E43327C" w14:textId="77777777" w:rsidR="00844FD5" w:rsidRDefault="00844FD5" w:rsidP="00844FD5">
      <w:pPr>
        <w:pStyle w:val="berschrift1"/>
      </w:pPr>
      <w:r>
        <w:t>Jesu, deine tiefen Wunden</w:t>
      </w:r>
    </w:p>
    <w:p w14:paraId="12F48149" w14:textId="77777777" w:rsidR="00844FD5" w:rsidRDefault="00844FD5" w:rsidP="00844FD5">
      <w:pPr>
        <w:pStyle w:val="StandardWeb"/>
      </w:pPr>
      <w:r>
        <w:t>1. Jesu, deine tiefen Wunden,</w:t>
      </w:r>
      <w:r>
        <w:br/>
        <w:t xml:space="preserve">Deine Qual und </w:t>
      </w:r>
      <w:proofErr w:type="spellStart"/>
      <w:r>
        <w:t>bittern</w:t>
      </w:r>
      <w:proofErr w:type="spellEnd"/>
      <w:r>
        <w:t xml:space="preserve"> Tod</w:t>
      </w:r>
      <w:r>
        <w:br/>
        <w:t>Lass mir geben alle Stunden</w:t>
      </w:r>
      <w:r>
        <w:br/>
        <w:t>Trost in Leibs- und Seelennot!</w:t>
      </w:r>
      <w:r>
        <w:br/>
        <w:t>Wenn mir fällt was Arges ein,</w:t>
      </w:r>
      <w:r>
        <w:br/>
        <w:t>Lass mich denken deiner Pein,</w:t>
      </w:r>
      <w:r>
        <w:br/>
        <w:t>Dass ich deine Angst und Schmerzen</w:t>
      </w:r>
      <w:r>
        <w:br/>
        <w:t xml:space="preserve">Wohl erwäg in meinem Herzen! </w:t>
      </w:r>
    </w:p>
    <w:p w14:paraId="491096E0" w14:textId="77777777" w:rsidR="00844FD5" w:rsidRDefault="00844FD5" w:rsidP="00844FD5">
      <w:pPr>
        <w:pStyle w:val="StandardWeb"/>
      </w:pPr>
      <w:r>
        <w:t>2. Will sich gern in Wollust weiden</w:t>
      </w:r>
      <w:r>
        <w:br/>
        <w:t>Mein verderbtes Fleisch und Blut,</w:t>
      </w:r>
      <w:r>
        <w:br/>
      </w:r>
      <w:r>
        <w:lastRenderedPageBreak/>
        <w:t>Lass mich denken, dass dein Leiden</w:t>
      </w:r>
      <w:r>
        <w:br/>
        <w:t>Löschen muss der Hölle Glut!</w:t>
      </w:r>
      <w:r>
        <w:br/>
        <w:t>Dringt der Satan ein zu mir,</w:t>
      </w:r>
      <w:r>
        <w:br/>
        <w:t>Hilf, dass ich ihm halte für</w:t>
      </w:r>
      <w:r>
        <w:br/>
        <w:t>Deiner Wunden Mal und Zeichen,</w:t>
      </w:r>
      <w:r>
        <w:br/>
        <w:t xml:space="preserve">Dass er von mir müsse weichen! </w:t>
      </w:r>
    </w:p>
    <w:p w14:paraId="1C78E28C" w14:textId="77777777" w:rsidR="00844FD5" w:rsidRDefault="00844FD5" w:rsidP="00844FD5">
      <w:pPr>
        <w:pStyle w:val="StandardWeb"/>
      </w:pPr>
      <w:r>
        <w:t>3. Wenn die Welt mich will verführen</w:t>
      </w:r>
      <w:r>
        <w:br/>
        <w:t>Auf die breite Sündenbahn,</w:t>
      </w:r>
      <w:r>
        <w:br/>
      </w:r>
      <w:proofErr w:type="spellStart"/>
      <w:r>
        <w:t>Wollst</w:t>
      </w:r>
      <w:proofErr w:type="spellEnd"/>
      <w:r>
        <w:t xml:space="preserve"> du mich also regieren,</w:t>
      </w:r>
      <w:r>
        <w:br/>
        <w:t>Dass ich alsdann schaue an</w:t>
      </w:r>
      <w:r>
        <w:br/>
        <w:t>Deiner Marter Zentnerlast,</w:t>
      </w:r>
      <w:r>
        <w:br/>
        <w:t>Die du ausgestanden hast,</w:t>
      </w:r>
      <w:r>
        <w:br/>
        <w:t>Dass ich kann in Andacht bleiben,</w:t>
      </w:r>
      <w:r>
        <w:br/>
        <w:t xml:space="preserve">Alle böse Lust vertreiben! </w:t>
      </w:r>
    </w:p>
    <w:p w14:paraId="6497E029" w14:textId="77777777" w:rsidR="00844FD5" w:rsidRDefault="00844FD5" w:rsidP="00844FD5">
      <w:pPr>
        <w:pStyle w:val="StandardWeb"/>
      </w:pPr>
      <w:r>
        <w:t>4. Gib für alles, was mich kränket,</w:t>
      </w:r>
      <w:r>
        <w:br/>
        <w:t>Mir aus deinen Wunden Saft;</w:t>
      </w:r>
      <w:r>
        <w:br/>
        <w:t>Wenn mein Herz hinein sich senket,</w:t>
      </w:r>
      <w:r>
        <w:br/>
      </w:r>
      <w:proofErr w:type="spellStart"/>
      <w:r>
        <w:t>So</w:t>
      </w:r>
      <w:proofErr w:type="spellEnd"/>
      <w:r>
        <w:t xml:space="preserve"> gib neue Lebenskraft,</w:t>
      </w:r>
      <w:r>
        <w:br/>
        <w:t>Dass mich stärk in allem Leid</w:t>
      </w:r>
      <w:r>
        <w:br/>
        <w:t>Deines Trostes Süßigkeit,</w:t>
      </w:r>
      <w:r>
        <w:br/>
      </w:r>
      <w:proofErr w:type="spellStart"/>
      <w:r>
        <w:t>Weil</w:t>
      </w:r>
      <w:proofErr w:type="spellEnd"/>
      <w:r>
        <w:t xml:space="preserve"> du mir das Heil erworben,</w:t>
      </w:r>
      <w:r>
        <w:br/>
        <w:t xml:space="preserve">Da du bist für mich gestorben. </w:t>
      </w:r>
    </w:p>
    <w:p w14:paraId="317F73CA" w14:textId="77777777" w:rsidR="00844FD5" w:rsidRDefault="00844FD5" w:rsidP="00844FD5">
      <w:pPr>
        <w:pStyle w:val="StandardWeb"/>
      </w:pPr>
      <w:r>
        <w:t>5. Lass auf deinen Tod mich trauen,</w:t>
      </w:r>
      <w:r>
        <w:br/>
        <w:t>O Mein Gott und Zuversicht!</w:t>
      </w:r>
      <w:r>
        <w:br/>
        <w:t>Lass mich feste darauf bauen,</w:t>
      </w:r>
      <w:r>
        <w:br/>
        <w:t>Dass den Tod ich schmecke nicht!</w:t>
      </w:r>
      <w:r>
        <w:br/>
        <w:t>Deine Todesangst lass mich</w:t>
      </w:r>
      <w:r>
        <w:br/>
        <w:t xml:space="preserve">Stets erquicken </w:t>
      </w:r>
      <w:proofErr w:type="spellStart"/>
      <w:r>
        <w:t>mächtiglich</w:t>
      </w:r>
      <w:proofErr w:type="spellEnd"/>
      <w:r>
        <w:t>;</w:t>
      </w:r>
      <w:r>
        <w:br/>
        <w:t>Herr, lass deinen Tod mir geben</w:t>
      </w:r>
      <w:r>
        <w:br/>
        <w:t xml:space="preserve">Auferstehung, Heil und Leben! </w:t>
      </w:r>
    </w:p>
    <w:p w14:paraId="214B72F9" w14:textId="77777777" w:rsidR="00844FD5" w:rsidRDefault="00844FD5" w:rsidP="00844FD5">
      <w:pPr>
        <w:pStyle w:val="berschrift1"/>
      </w:pPr>
      <w:r>
        <w:t xml:space="preserve">Jetzt </w:t>
      </w:r>
      <w:proofErr w:type="spellStart"/>
      <w:r>
        <w:t>reis’</w:t>
      </w:r>
      <w:proofErr w:type="spellEnd"/>
      <w:r>
        <w:t xml:space="preserve"> ich aus in Jesu Nam’</w:t>
      </w:r>
    </w:p>
    <w:p w14:paraId="668690FF" w14:textId="77777777" w:rsidR="00844FD5" w:rsidRDefault="00844FD5" w:rsidP="00844FD5">
      <w:pPr>
        <w:pStyle w:val="StandardWeb"/>
      </w:pPr>
      <w:r>
        <w:t xml:space="preserve">Jetzt </w:t>
      </w:r>
      <w:proofErr w:type="spellStart"/>
      <w:r>
        <w:t>reis’</w:t>
      </w:r>
      <w:proofErr w:type="spellEnd"/>
      <w:r>
        <w:t xml:space="preserve"> ich aus in Jesu Nam’,</w:t>
      </w:r>
      <w:r>
        <w:br/>
        <w:t>der mir zugut vom Himmel kam,</w:t>
      </w:r>
      <w:r>
        <w:br/>
      </w:r>
      <w:proofErr w:type="spellStart"/>
      <w:r>
        <w:t>gereiset</w:t>
      </w:r>
      <w:proofErr w:type="spellEnd"/>
      <w:r>
        <w:t xml:space="preserve"> in dies Jammertal</w:t>
      </w:r>
      <w:r>
        <w:br/>
        <w:t>aus seinem höchsten Freudensaal.</w:t>
      </w:r>
    </w:p>
    <w:p w14:paraId="53757EF8" w14:textId="77777777" w:rsidR="00844FD5" w:rsidRDefault="00844FD5" w:rsidP="00844FD5">
      <w:pPr>
        <w:pStyle w:val="StandardWeb"/>
      </w:pPr>
      <w:r>
        <w:t xml:space="preserve">Was ich in Jesu Nam’ </w:t>
      </w:r>
      <w:proofErr w:type="spellStart"/>
      <w:r>
        <w:t>anheb</w:t>
      </w:r>
      <w:proofErr w:type="spellEnd"/>
      <w:r>
        <w:t>’,</w:t>
      </w:r>
      <w:r>
        <w:br/>
        <w:t>wohin ich denk’, wonach ich streb’,</w:t>
      </w:r>
      <w:r>
        <w:br/>
        <w:t>das alles muss geraten wohl,</w:t>
      </w:r>
      <w:r>
        <w:br/>
        <w:t>von Gottes Segen werden voll.</w:t>
      </w:r>
    </w:p>
    <w:p w14:paraId="5D94E55B" w14:textId="77777777" w:rsidR="00844FD5" w:rsidRDefault="00844FD5" w:rsidP="00844FD5">
      <w:pPr>
        <w:pStyle w:val="StandardWeb"/>
      </w:pPr>
      <w:r>
        <w:t xml:space="preserve">Du </w:t>
      </w:r>
      <w:proofErr w:type="spellStart"/>
      <w:r>
        <w:t>richtst</w:t>
      </w:r>
      <w:proofErr w:type="spellEnd"/>
      <w:r>
        <w:t>, Herr Jesu, meinen Fuß,</w:t>
      </w:r>
      <w:r>
        <w:br/>
        <w:t>dass nichts von dir mich wenden muss.</w:t>
      </w:r>
      <w:r>
        <w:br/>
        <w:t>Du führst mich aus und wieder ein,</w:t>
      </w:r>
      <w:r>
        <w:br/>
        <w:t>durch dich muss alles heilsam sein.</w:t>
      </w:r>
    </w:p>
    <w:p w14:paraId="342FB82A" w14:textId="77777777" w:rsidR="00844FD5" w:rsidRDefault="00844FD5" w:rsidP="00844FD5">
      <w:pPr>
        <w:pStyle w:val="StandardWeb"/>
      </w:pPr>
      <w:r>
        <w:lastRenderedPageBreak/>
        <w:t>Befiehl den Engeln, dass sie mich</w:t>
      </w:r>
      <w:r>
        <w:br/>
        <w:t>auf allen Wegen sicherlich</w:t>
      </w:r>
      <w:r>
        <w:br/>
        <w:t>begleiten und mit ihrer Wach’</w:t>
      </w:r>
      <w:r>
        <w:br/>
        <w:t>abwenden alles Ungemach!</w:t>
      </w:r>
    </w:p>
    <w:p w14:paraId="25B8F083" w14:textId="77777777" w:rsidR="00844FD5" w:rsidRDefault="00844FD5" w:rsidP="00844FD5">
      <w:pPr>
        <w:pStyle w:val="StandardWeb"/>
      </w:pPr>
      <w:r>
        <w:t>Treib mein Vorhaben glücklich fort,</w:t>
      </w:r>
      <w:r>
        <w:br/>
        <w:t>bring mich mit Freuden an den Ort,</w:t>
      </w:r>
      <w:r>
        <w:br/>
        <w:t>dahin zu kommen ich gedenk’;</w:t>
      </w:r>
      <w:r>
        <w:br/>
        <w:t>der Menschen Herzen zu mir lenk,</w:t>
      </w:r>
    </w:p>
    <w:p w14:paraId="42EF8F7B" w14:textId="77777777" w:rsidR="00844FD5" w:rsidRDefault="00844FD5" w:rsidP="00844FD5">
      <w:pPr>
        <w:pStyle w:val="StandardWeb"/>
      </w:pPr>
      <w:r>
        <w:t>dass sie mich willig nehmen an,</w:t>
      </w:r>
      <w:r>
        <w:br/>
        <w:t>wenn ich nicht Weiterreisen kann,</w:t>
      </w:r>
      <w:r>
        <w:br/>
        <w:t>und mich zu solchen Leuten führ,</w:t>
      </w:r>
      <w:r>
        <w:br/>
        <w:t>die fromm sind und gefallen dir!</w:t>
      </w:r>
    </w:p>
    <w:p w14:paraId="7B603CDE" w14:textId="77777777" w:rsidR="00844FD5" w:rsidRDefault="00844FD5" w:rsidP="00844FD5">
      <w:pPr>
        <w:pStyle w:val="StandardWeb"/>
      </w:pPr>
      <w:r>
        <w:t>Und wenn ich dann nach Wunsch vollbracht,</w:t>
      </w:r>
      <w:r>
        <w:br/>
        <w:t>was zu vollbringen ich gedacht,</w:t>
      </w:r>
      <w:r>
        <w:br/>
        <w:t>so führe du mich selbst nach Haus,</w:t>
      </w:r>
      <w:r>
        <w:br/>
        <w:t xml:space="preserve">wie du mich hast </w:t>
      </w:r>
      <w:proofErr w:type="spellStart"/>
      <w:r>
        <w:t>geführet</w:t>
      </w:r>
      <w:proofErr w:type="spellEnd"/>
      <w:r>
        <w:t xml:space="preserve"> aus!</w:t>
      </w:r>
    </w:p>
    <w:p w14:paraId="5A73BC50" w14:textId="77777777" w:rsidR="00844FD5" w:rsidRDefault="00844FD5" w:rsidP="00844FD5">
      <w:pPr>
        <w:pStyle w:val="berschrift1"/>
      </w:pPr>
      <w:r>
        <w:t>O Jesu Christe, wahres Licht</w:t>
      </w:r>
    </w:p>
    <w:p w14:paraId="250C3244" w14:textId="77777777" w:rsidR="00844FD5" w:rsidRDefault="00844FD5" w:rsidP="00844FD5">
      <w:pPr>
        <w:pStyle w:val="StandardWeb"/>
      </w:pPr>
      <w:r>
        <w:t>1) O Jesu Christe, wahres Licht,</w:t>
      </w:r>
      <w:r>
        <w:br/>
        <w:t>Erleuchte, die dich kennen nicht,</w:t>
      </w:r>
      <w:r>
        <w:br/>
        <w:t>Und bringe sie zu deiner Herd,</w:t>
      </w:r>
      <w:r>
        <w:br/>
        <w:t xml:space="preserve">Dass ihre Seel auch selig </w:t>
      </w:r>
      <w:proofErr w:type="spellStart"/>
      <w:r>
        <w:t>werd</w:t>
      </w:r>
      <w:proofErr w:type="spellEnd"/>
      <w:r>
        <w:t>!</w:t>
      </w:r>
    </w:p>
    <w:p w14:paraId="5FF10F14" w14:textId="77777777" w:rsidR="00844FD5" w:rsidRDefault="00844FD5" w:rsidP="00844FD5">
      <w:pPr>
        <w:pStyle w:val="StandardWeb"/>
      </w:pPr>
      <w:r>
        <w:t>2) Erfüll mit deinem Gnadenschein,</w:t>
      </w:r>
      <w:r>
        <w:br/>
        <w:t>Die in Irrtum verführet sein,</w:t>
      </w:r>
      <w:r>
        <w:br/>
        <w:t xml:space="preserve">Auch die, so heimlich </w:t>
      </w:r>
      <w:proofErr w:type="spellStart"/>
      <w:r>
        <w:t>fichtet</w:t>
      </w:r>
      <w:proofErr w:type="spellEnd"/>
      <w:r>
        <w:t xml:space="preserve"> an</w:t>
      </w:r>
      <w:r>
        <w:br/>
        <w:t>In ihrem Sinn ein falscher Wahn!</w:t>
      </w:r>
    </w:p>
    <w:p w14:paraId="3DDC4AD5" w14:textId="77777777" w:rsidR="00844FD5" w:rsidRDefault="00844FD5" w:rsidP="00844FD5">
      <w:pPr>
        <w:pStyle w:val="StandardWeb"/>
      </w:pPr>
      <w:r>
        <w:t>3) Und was sich sonst verlaufen hat</w:t>
      </w:r>
      <w:r>
        <w:br/>
        <w:t>Von dir, das suche du mit Gnad</w:t>
      </w:r>
      <w:r>
        <w:br/>
        <w:t xml:space="preserve">Und sein </w:t>
      </w:r>
      <w:proofErr w:type="spellStart"/>
      <w:r>
        <w:t>verwundt</w:t>
      </w:r>
      <w:proofErr w:type="spellEnd"/>
      <w:r>
        <w:t xml:space="preserve"> Gewissen heil,</w:t>
      </w:r>
      <w:r>
        <w:br/>
        <w:t>Lass sie am Himmel haben teil!</w:t>
      </w:r>
    </w:p>
    <w:p w14:paraId="472F9BAE" w14:textId="77777777" w:rsidR="00844FD5" w:rsidRDefault="00844FD5" w:rsidP="00844FD5">
      <w:pPr>
        <w:pStyle w:val="StandardWeb"/>
      </w:pPr>
      <w:r>
        <w:t>4) Den Tauben öffne das Gehör,</w:t>
      </w:r>
      <w:r>
        <w:br/>
        <w:t>Die Stummen richtig reden lehr,</w:t>
      </w:r>
      <w:r>
        <w:br/>
        <w:t>Die nicht bekennen wollen frei,</w:t>
      </w:r>
      <w:r>
        <w:br/>
        <w:t>Was ihres Herzens Glaube sei!</w:t>
      </w:r>
    </w:p>
    <w:p w14:paraId="087434EF" w14:textId="77777777" w:rsidR="00844FD5" w:rsidRDefault="00844FD5" w:rsidP="00844FD5">
      <w:pPr>
        <w:pStyle w:val="StandardWeb"/>
      </w:pPr>
      <w:r>
        <w:t xml:space="preserve">5) Erleuchte, die da sind </w:t>
      </w:r>
      <w:proofErr w:type="spellStart"/>
      <w:r>
        <w:t>verblendt</w:t>
      </w:r>
      <w:proofErr w:type="spellEnd"/>
      <w:r>
        <w:t>,</w:t>
      </w:r>
      <w:r>
        <w:br/>
        <w:t>Bring her, die sich von uns getrennt,</w:t>
      </w:r>
      <w:r>
        <w:br/>
        <w:t xml:space="preserve">Versammle, die zerstreuet </w:t>
      </w:r>
      <w:proofErr w:type="spellStart"/>
      <w:r>
        <w:t>gehn</w:t>
      </w:r>
      <w:proofErr w:type="spellEnd"/>
      <w:r>
        <w:t>,</w:t>
      </w:r>
      <w:r>
        <w:br/>
        <w:t xml:space="preserve">Mach feste, die im Zweifel </w:t>
      </w:r>
      <w:proofErr w:type="spellStart"/>
      <w:r>
        <w:t>stehn</w:t>
      </w:r>
      <w:proofErr w:type="spellEnd"/>
      <w:r>
        <w:t>!</w:t>
      </w:r>
    </w:p>
    <w:p w14:paraId="6D1F7CAE" w14:textId="77777777" w:rsidR="00844FD5" w:rsidRDefault="00844FD5" w:rsidP="00844FD5">
      <w:pPr>
        <w:pStyle w:val="StandardWeb"/>
      </w:pPr>
      <w:r>
        <w:t>6) So werden sie mit uns zugleich</w:t>
      </w:r>
      <w:r>
        <w:br/>
        <w:t>Auf Erden und im Himmelreich,</w:t>
      </w:r>
      <w:r>
        <w:br/>
        <w:t>Hier zeitlich und dort ewiglich</w:t>
      </w:r>
      <w:r>
        <w:br/>
        <w:t>Für solche Gnade preisen dich.</w:t>
      </w:r>
    </w:p>
    <w:p w14:paraId="390623D8" w14:textId="0E2F4DA1" w:rsidR="00E63182" w:rsidRDefault="00E63182" w:rsidP="00844FD5">
      <w:pPr>
        <w:pStyle w:val="berschrift1"/>
      </w:pPr>
      <w:r>
        <w:lastRenderedPageBreak/>
        <w:t>O Jesu, Jesu, Gottes Sohn</w:t>
      </w:r>
    </w:p>
    <w:p w14:paraId="078170F6" w14:textId="65E7F741" w:rsidR="00E63182" w:rsidRDefault="00E63182" w:rsidP="00844FD5">
      <w:pPr>
        <w:pStyle w:val="StandardWeb"/>
      </w:pPr>
      <w:r>
        <w:t>O Jesu, Jesu, Gottes Sohn,</w:t>
      </w:r>
      <w:r>
        <w:br/>
        <w:t>Mein Heiland auf dem Himmelsthron,</w:t>
      </w:r>
      <w:r>
        <w:br/>
        <w:t>Du meine Freud‘ und Wonne!</w:t>
      </w:r>
      <w:r>
        <w:br/>
        <w:t>Du weißt es, dass ich rede wahr,</w:t>
      </w:r>
      <w:r>
        <w:br/>
      </w:r>
      <w:proofErr w:type="spellStart"/>
      <w:r>
        <w:t>Vor</w:t>
      </w:r>
      <w:proofErr w:type="spellEnd"/>
      <w:r>
        <w:t xml:space="preserve"> dir ist alles sonnenklar,</w:t>
      </w:r>
      <w:r>
        <w:br/>
        <w:t>Ja klarer als die Sonne.</w:t>
      </w:r>
      <w:r>
        <w:br/>
        <w:t>Herzlich</w:t>
      </w:r>
      <w:r>
        <w:br/>
        <w:t>Such‘ ich</w:t>
      </w:r>
      <w:r>
        <w:br/>
        <w:t>Dir vor allen</w:t>
      </w:r>
      <w:r>
        <w:br/>
        <w:t>Zu gefallen;</w:t>
      </w:r>
      <w:r>
        <w:br/>
        <w:t>Nichts auf Erden</w:t>
      </w:r>
      <w:r>
        <w:br/>
        <w:t>Kann und soll mir lieber werden.</w:t>
      </w:r>
    </w:p>
    <w:p w14:paraId="0BD7451E" w14:textId="275DC534" w:rsidR="00E63182" w:rsidRDefault="00E63182" w:rsidP="00844FD5">
      <w:pPr>
        <w:pStyle w:val="StandardWeb"/>
      </w:pPr>
      <w:r>
        <w:t>2. Dies ist mein Schmerz, dies kränket mich,</w:t>
      </w:r>
      <w:r>
        <w:br/>
        <w:t xml:space="preserve">Dass ich nicht </w:t>
      </w:r>
      <w:proofErr w:type="spellStart"/>
      <w:r>
        <w:t>gnug</w:t>
      </w:r>
      <w:proofErr w:type="spellEnd"/>
      <w:r>
        <w:t xml:space="preserve"> kann lieben dich,</w:t>
      </w:r>
      <w:r>
        <w:br/>
        <w:t>Wie ich dich lieben wollte ;</w:t>
      </w:r>
      <w:r>
        <w:br/>
        <w:t>Je mehr mich deine Liebe zieht,</w:t>
      </w:r>
      <w:r>
        <w:br/>
        <w:t>Je mehr erkennt mein Herz und sieht,</w:t>
      </w:r>
      <w:r>
        <w:br/>
        <w:t>Wie ich dich lieben sollte.</w:t>
      </w:r>
      <w:r>
        <w:br/>
        <w:t>Von dir</w:t>
      </w:r>
      <w:r>
        <w:br/>
        <w:t>Lass mir</w:t>
      </w:r>
      <w:r>
        <w:br/>
        <w:t>Deine Güte</w:t>
      </w:r>
      <w:r>
        <w:br/>
        <w:t>Ins Gemüte</w:t>
      </w:r>
      <w:r>
        <w:br/>
        <w:t>Lieblich fließen,</w:t>
      </w:r>
      <w:r>
        <w:br/>
        <w:t>So wird sich die Lieb‘ ergießen!</w:t>
      </w:r>
    </w:p>
    <w:p w14:paraId="5C8348C5" w14:textId="1E480D2C" w:rsidR="00E63182" w:rsidRDefault="00E63182" w:rsidP="00844FD5">
      <w:pPr>
        <w:pStyle w:val="StandardWeb"/>
      </w:pPr>
      <w:r>
        <w:t xml:space="preserve">3. Durch deine Kraft </w:t>
      </w:r>
      <w:proofErr w:type="spellStart"/>
      <w:r>
        <w:t>treff</w:t>
      </w:r>
      <w:proofErr w:type="spellEnd"/>
      <w:r>
        <w:t>‘ ich das Ziel,</w:t>
      </w:r>
      <w:r>
        <w:br/>
        <w:t>Dass ich, so viel ich soll und will,</w:t>
      </w:r>
      <w:r>
        <w:br/>
        <w:t>Dir allezeit anhange.</w:t>
      </w:r>
      <w:r>
        <w:br/>
        <w:t>Nichts auf der ganzen weiten Welt,</w:t>
      </w:r>
      <w:r>
        <w:br/>
        <w:t>Nicht Pracht, Lust, Ehre, Freud ‚ und Geld,</w:t>
      </w:r>
      <w:r>
        <w:br/>
        <w:t>Und was ich sonst erlange,</w:t>
      </w:r>
      <w:r>
        <w:br/>
        <w:t>Kann mich</w:t>
      </w:r>
      <w:r>
        <w:br/>
      </w:r>
      <w:proofErr w:type="spellStart"/>
      <w:r>
        <w:t>Ohn</w:t>
      </w:r>
      <w:proofErr w:type="spellEnd"/>
      <w:r>
        <w:t>‘ dich</w:t>
      </w:r>
      <w:r>
        <w:br/>
      </w:r>
      <w:proofErr w:type="spellStart"/>
      <w:r>
        <w:t>Gnugsam</w:t>
      </w:r>
      <w:proofErr w:type="spellEnd"/>
      <w:r>
        <w:t xml:space="preserve"> laben;</w:t>
      </w:r>
      <w:r>
        <w:br/>
        <w:t>Ich muss haben</w:t>
      </w:r>
      <w:r>
        <w:br/>
        <w:t>Reine Liebe,</w:t>
      </w:r>
      <w:r>
        <w:br/>
        <w:t>Tröstung, wenn ich mich betrübe.</w:t>
      </w:r>
    </w:p>
    <w:p w14:paraId="338B823D" w14:textId="12864619" w:rsidR="00E63182" w:rsidRDefault="00E63182" w:rsidP="00844FD5">
      <w:pPr>
        <w:pStyle w:val="StandardWeb"/>
      </w:pPr>
      <w:r>
        <w:t>4. Denn wer dich liebt, den liebest du,</w:t>
      </w:r>
      <w:r>
        <w:br/>
        <w:t>Schaffst seinem Herzen Fried ‚ und Ruh‘,</w:t>
      </w:r>
      <w:r>
        <w:br/>
        <w:t>Erfreuest sein Gewissen.</w:t>
      </w:r>
      <w:r>
        <w:br/>
        <w:t xml:space="preserve">Es geh‘ ihm, wie es </w:t>
      </w:r>
      <w:proofErr w:type="spellStart"/>
      <w:r>
        <w:t>woll</w:t>
      </w:r>
      <w:proofErr w:type="spellEnd"/>
      <w:r>
        <w:t xml:space="preserve">‘ auf </w:t>
      </w:r>
      <w:proofErr w:type="spellStart"/>
      <w:r>
        <w:t>Erd</w:t>
      </w:r>
      <w:proofErr w:type="spellEnd"/>
      <w:r>
        <w:t>‚</w:t>
      </w:r>
      <w:r>
        <w:br/>
        <w:t>Wenn Kreuz ihn noch so hart beschwert,</w:t>
      </w:r>
      <w:r>
        <w:br/>
      </w:r>
      <w:proofErr w:type="spellStart"/>
      <w:r>
        <w:t>Soll</w:t>
      </w:r>
      <w:proofErr w:type="spellEnd"/>
      <w:r>
        <w:t xml:space="preserve"> er doch dein genießen.</w:t>
      </w:r>
      <w:r>
        <w:br/>
        <w:t>Endlich</w:t>
      </w:r>
      <w:r>
        <w:br/>
        <w:t>Wird sich</w:t>
      </w:r>
      <w:r>
        <w:br/>
      </w:r>
      <w:proofErr w:type="spellStart"/>
      <w:r>
        <w:t>Nach</w:t>
      </w:r>
      <w:proofErr w:type="spellEnd"/>
      <w:r>
        <w:t xml:space="preserve"> dem Leide</w:t>
      </w:r>
      <w:r>
        <w:br/>
        <w:t>Volle Freude</w:t>
      </w:r>
      <w:r>
        <w:br/>
      </w:r>
      <w:r>
        <w:lastRenderedPageBreak/>
        <w:t>Bei dir finden ;</w:t>
      </w:r>
      <w:r>
        <w:br/>
        <w:t>Dann muss alles Trauern schwinden.</w:t>
      </w:r>
    </w:p>
    <w:p w14:paraId="0A101B61" w14:textId="1D732011" w:rsidR="00E63182" w:rsidRDefault="00E63182" w:rsidP="00844FD5">
      <w:pPr>
        <w:pStyle w:val="StandardWeb"/>
      </w:pPr>
      <w:r>
        <w:t>5. Kein Ohr hat jemals es gehört,</w:t>
      </w:r>
      <w:r>
        <w:br/>
        <w:t>Kein Mensch gesehen noch gelehrt,</w:t>
      </w:r>
      <w:r>
        <w:br/>
        <w:t>Es kann’s niemand beschreiben,</w:t>
      </w:r>
      <w:r>
        <w:br/>
        <w:t>Was denen dort für Herrlichkeit</w:t>
      </w:r>
      <w:r>
        <w:br/>
        <w:t>Bei dir und von dir ist bereit,</w:t>
      </w:r>
      <w:r>
        <w:br/>
        <w:t>Die in der Liebe bleiben.</w:t>
      </w:r>
      <w:r>
        <w:br/>
        <w:t>Was hier</w:t>
      </w:r>
      <w:r>
        <w:br/>
        <w:t>Von dir</w:t>
      </w:r>
      <w:r>
        <w:br/>
        <w:t>Wird gegeben,</w:t>
      </w:r>
      <w:r>
        <w:br/>
      </w:r>
      <w:proofErr w:type="spellStart"/>
      <w:r>
        <w:t>Unser</w:t>
      </w:r>
      <w:proofErr w:type="spellEnd"/>
      <w:r>
        <w:t xml:space="preserve"> Leben</w:t>
      </w:r>
      <w:r>
        <w:br/>
        <w:t>Zu ergötzen,</w:t>
      </w:r>
      <w:r>
        <w:br/>
        <w:t>Ist dagegen nichts zu schätzen.</w:t>
      </w:r>
    </w:p>
    <w:p w14:paraId="26F71B14" w14:textId="231C41F1" w:rsidR="00E63182" w:rsidRDefault="00E63182" w:rsidP="00844FD5">
      <w:pPr>
        <w:pStyle w:val="StandardWeb"/>
      </w:pPr>
      <w:r>
        <w:t>6. Drum lass‘ ich billig dies allein,</w:t>
      </w:r>
      <w:r>
        <w:br/>
        <w:t>O Jesu, meine Freude sein,</w:t>
      </w:r>
      <w:r>
        <w:br/>
        <w:t>Dass ich dich herzlich liebe ;</w:t>
      </w:r>
      <w:r>
        <w:br/>
        <w:t>Dass ich in dem, was dir gefällt,</w:t>
      </w:r>
      <w:r>
        <w:br/>
        <w:t>Was mir dein Wort vor Augen hält,</w:t>
      </w:r>
      <w:r>
        <w:br/>
        <w:t>Aus Liebe stets mich übe,</w:t>
      </w:r>
      <w:r>
        <w:br/>
        <w:t>Bis ich</w:t>
      </w:r>
      <w:r>
        <w:br/>
        <w:t>Endlich</w:t>
      </w:r>
      <w:r>
        <w:br/>
      </w:r>
      <w:proofErr w:type="spellStart"/>
      <w:r>
        <w:t>Werd</w:t>
      </w:r>
      <w:proofErr w:type="spellEnd"/>
      <w:r>
        <w:t>‘ abscheiden</w:t>
      </w:r>
      <w:r>
        <w:br/>
        <w:t>Und mit Freuden</w:t>
      </w:r>
      <w:r>
        <w:br/>
        <w:t>Zu dir kommen,</w:t>
      </w:r>
      <w:r>
        <w:br/>
        <w:t>Aller Trübsal ganz entnommen.</w:t>
      </w:r>
    </w:p>
    <w:p w14:paraId="70D682A3" w14:textId="28F89D53" w:rsidR="00E63182" w:rsidRDefault="00E63182" w:rsidP="00844FD5">
      <w:pPr>
        <w:pStyle w:val="StandardWeb"/>
      </w:pPr>
      <w:r>
        <w:t xml:space="preserve">7. Da </w:t>
      </w:r>
      <w:proofErr w:type="spellStart"/>
      <w:r>
        <w:t>werd</w:t>
      </w:r>
      <w:proofErr w:type="spellEnd"/>
      <w:r>
        <w:t>‘ ich deine Freundlichkeit,</w:t>
      </w:r>
      <w:r>
        <w:br/>
        <w:t>Die hochgelobt in Ewigkeit,</w:t>
      </w:r>
      <w:r>
        <w:br/>
        <w:t>In reiner Liebe schmecken</w:t>
      </w:r>
      <w:r>
        <w:br/>
        <w:t>Und sehn dein liebreich Angesicht</w:t>
      </w:r>
      <w:r>
        <w:br/>
        <w:t>Mit unverwandtem Augenlicht</w:t>
      </w:r>
      <w:r>
        <w:br/>
      </w:r>
      <w:proofErr w:type="spellStart"/>
      <w:r>
        <w:t>Ohn</w:t>
      </w:r>
      <w:proofErr w:type="spellEnd"/>
      <w:r>
        <w:t>‘ alle Furcht und Schrecken.</w:t>
      </w:r>
      <w:r>
        <w:br/>
        <w:t>Reichlich</w:t>
      </w:r>
      <w:r>
        <w:br/>
      </w:r>
      <w:proofErr w:type="spellStart"/>
      <w:r>
        <w:t>Werd</w:t>
      </w:r>
      <w:proofErr w:type="spellEnd"/>
      <w:r>
        <w:t>‘ ich</w:t>
      </w:r>
      <w:r>
        <w:br/>
        <w:t>Dann erquicket</w:t>
      </w:r>
      <w:r>
        <w:br/>
        <w:t xml:space="preserve">Und, </w:t>
      </w:r>
      <w:proofErr w:type="spellStart"/>
      <w:r>
        <w:t>geschmücket</w:t>
      </w:r>
      <w:proofErr w:type="spellEnd"/>
      <w:r>
        <w:br/>
        <w:t>Mit der Krone,</w:t>
      </w:r>
      <w:r>
        <w:br/>
      </w:r>
      <w:proofErr w:type="spellStart"/>
      <w:r>
        <w:t>Stehn</w:t>
      </w:r>
      <w:proofErr w:type="spellEnd"/>
      <w:r>
        <w:t xml:space="preserve"> vor deinem Himmelsthrone</w:t>
      </w:r>
    </w:p>
    <w:p w14:paraId="208178F9" w14:textId="77777777" w:rsidR="00E63182" w:rsidRDefault="00E63182" w:rsidP="00844FD5">
      <w:pPr>
        <w:pStyle w:val="StandardWeb"/>
      </w:pPr>
      <w:r>
        <w:t>—-</w:t>
      </w:r>
    </w:p>
    <w:p w14:paraId="686EDEF2" w14:textId="006BE420" w:rsidR="00E63182" w:rsidRDefault="00E63182" w:rsidP="00844FD5">
      <w:pPr>
        <w:pStyle w:val="berschrift1"/>
      </w:pPr>
      <w:r>
        <w:t>O Jesu, Jesu, Gottessohn</w:t>
      </w:r>
    </w:p>
    <w:p w14:paraId="220AA6F3" w14:textId="74407900" w:rsidR="00E63182" w:rsidRDefault="00E63182" w:rsidP="00844FD5">
      <w:pPr>
        <w:pStyle w:val="StandardWeb"/>
      </w:pPr>
      <w:r>
        <w:t>O Jesu, Jesu, Gottessohn,</w:t>
      </w:r>
      <w:r>
        <w:br/>
        <w:t>mein Heiland und mein Gnadenthron,</w:t>
      </w:r>
      <w:r>
        <w:br/>
        <w:t>Mein Schatz und meine Wonne!</w:t>
      </w:r>
      <w:r>
        <w:br/>
        <w:t>Du weißt ja, ob ich rede wahr,</w:t>
      </w:r>
      <w:r>
        <w:br/>
        <w:t>vor dir ist alles sonnenklar</w:t>
      </w:r>
      <w:r>
        <w:br/>
      </w:r>
      <w:r>
        <w:lastRenderedPageBreak/>
        <w:t>und heller als die Sonne.</w:t>
      </w:r>
      <w:r>
        <w:br/>
        <w:t>Herzlich</w:t>
      </w:r>
      <w:r>
        <w:br/>
        <w:t>such ich</w:t>
      </w:r>
      <w:r>
        <w:br/>
        <w:t>Dir vor allen</w:t>
      </w:r>
      <w:r>
        <w:br/>
        <w:t>zu gefallen,</w:t>
      </w:r>
      <w:r>
        <w:br/>
        <w:t>nichts aus Erden</w:t>
      </w:r>
      <w:r>
        <w:br/>
        <w:t>Kann und mag mir lieber werden.</w:t>
      </w:r>
    </w:p>
    <w:p w14:paraId="0DB37E7D" w14:textId="7E11396D" w:rsidR="00E63182" w:rsidRDefault="00E63182" w:rsidP="00844FD5">
      <w:pPr>
        <w:pStyle w:val="StandardWeb"/>
      </w:pPr>
      <w:r>
        <w:t>Das ist mein Schmerz, das kränket mich,</w:t>
      </w:r>
      <w:r>
        <w:br/>
        <w:t xml:space="preserve">Dass ich nicht </w:t>
      </w:r>
      <w:proofErr w:type="spellStart"/>
      <w:r>
        <w:t>g’nug</w:t>
      </w:r>
      <w:proofErr w:type="spellEnd"/>
      <w:r>
        <w:t xml:space="preserve"> kann lieben dich,</w:t>
      </w:r>
      <w:r>
        <w:br/>
        <w:t>wie ich dich lieben wollte.</w:t>
      </w:r>
      <w:r>
        <w:br/>
        <w:t>Je mehr die Lieb in mir entbrennt,</w:t>
      </w:r>
      <w:r>
        <w:br/>
        <w:t>um so viel mehr mein Herz erkennt,</w:t>
      </w:r>
      <w:r>
        <w:br/>
        <w:t>wie es dich lieben sollte.</w:t>
      </w:r>
      <w:r>
        <w:br/>
        <w:t>Von dir</w:t>
      </w:r>
      <w:r>
        <w:br/>
        <w:t>lass mir</w:t>
      </w:r>
      <w:r>
        <w:br/>
        <w:t>deine Güte</w:t>
      </w:r>
      <w:r>
        <w:br/>
        <w:t>ins Gemüte</w:t>
      </w:r>
      <w:r>
        <w:br/>
        <w:t>lieblich fließen,</w:t>
      </w:r>
      <w:r>
        <w:br/>
        <w:t>so wird sich die Lieb ergießen.</w:t>
      </w:r>
    </w:p>
    <w:p w14:paraId="3A083C74" w14:textId="704B27EA" w:rsidR="00E63182" w:rsidRDefault="00E63182" w:rsidP="00844FD5">
      <w:pPr>
        <w:pStyle w:val="StandardWeb"/>
      </w:pPr>
      <w:r>
        <w:t xml:space="preserve">Gib, Jesu, dass ich </w:t>
      </w:r>
      <w:proofErr w:type="spellStart"/>
      <w:r>
        <w:t>treff</w:t>
      </w:r>
      <w:proofErr w:type="spellEnd"/>
      <w:r>
        <w:t xml:space="preserve"> das Ziel,</w:t>
      </w:r>
      <w:r>
        <w:br/>
        <w:t>dass ich, so viel ich soll und will,</w:t>
      </w:r>
      <w:r>
        <w:br/>
        <w:t>dich allzeit lieben könne.</w:t>
      </w:r>
      <w:r>
        <w:br/>
        <w:t>Nichts auf der ganzen weiten Welt,</w:t>
      </w:r>
      <w:r>
        <w:br/>
        <w:t>Macht, Wollust, Ehre, Glanz und Geld,</w:t>
      </w:r>
      <w:r>
        <w:br/>
        <w:t>so viel ich auch gewönne,</w:t>
      </w:r>
      <w:r>
        <w:br/>
        <w:t>kann mich</w:t>
      </w:r>
      <w:r>
        <w:br/>
      </w:r>
      <w:proofErr w:type="spellStart"/>
      <w:r>
        <w:t>ohn</w:t>
      </w:r>
      <w:proofErr w:type="spellEnd"/>
      <w:r>
        <w:t xml:space="preserve"> dich</w:t>
      </w:r>
      <w:r>
        <w:br/>
      </w:r>
      <w:proofErr w:type="spellStart"/>
      <w:r>
        <w:t>G’nugsam</w:t>
      </w:r>
      <w:proofErr w:type="spellEnd"/>
      <w:r>
        <w:t xml:space="preserve"> laben,</w:t>
      </w:r>
      <w:r>
        <w:br/>
        <w:t>ich muss haben</w:t>
      </w:r>
      <w:r>
        <w:br/>
        <w:t>reine Liebe,</w:t>
      </w:r>
      <w:r>
        <w:br/>
        <w:t xml:space="preserve">die </w:t>
      </w:r>
      <w:proofErr w:type="spellStart"/>
      <w:r>
        <w:t>tröst</w:t>
      </w:r>
      <w:proofErr w:type="spellEnd"/>
      <w:r>
        <w:t>‘, wenn ich mich betrübe.</w:t>
      </w:r>
    </w:p>
    <w:p w14:paraId="69040D13" w14:textId="0E473159" w:rsidR="00E63182" w:rsidRDefault="00E63182" w:rsidP="00844FD5">
      <w:pPr>
        <w:pStyle w:val="StandardWeb"/>
      </w:pPr>
      <w:r>
        <w:t>Denn wer dich liebt, den liebst du,</w:t>
      </w:r>
      <w:r>
        <w:br/>
        <w:t>schaffst seinem Herzen Fried und Ruh,</w:t>
      </w:r>
      <w:r>
        <w:br/>
        <w:t>erfreutest sein Gewissen;</w:t>
      </w:r>
      <w:r>
        <w:br/>
        <w:t>Wie sehr ihn auch das Kreuz beschwert</w:t>
      </w:r>
      <w:r>
        <w:br/>
        <w:t>und sich die eigne Kraft verzehrt,</w:t>
      </w:r>
      <w:r>
        <w:br/>
        <w:t>soll er doch dein genießen.</w:t>
      </w:r>
      <w:r>
        <w:br/>
        <w:t>Endlich</w:t>
      </w:r>
      <w:r>
        <w:br/>
        <w:t>zeigt sich</w:t>
      </w:r>
      <w:r>
        <w:br/>
        <w:t>nach dem Leide</w:t>
      </w:r>
      <w:r>
        <w:br/>
        <w:t>volle Freude,</w:t>
      </w:r>
      <w:r>
        <w:br/>
        <w:t>und die Stunden</w:t>
      </w:r>
      <w:r>
        <w:br/>
        <w:t>alles Trauerns sind verschwunden.</w:t>
      </w:r>
    </w:p>
    <w:p w14:paraId="5B76710F" w14:textId="77777777" w:rsidR="00E63182" w:rsidRDefault="00E63182" w:rsidP="00844FD5">
      <w:pPr>
        <w:pStyle w:val="StandardWeb"/>
      </w:pPr>
      <w:r>
        <w:t>Kein Ohr hat jemals noch gehört,</w:t>
      </w:r>
      <w:r>
        <w:br/>
        <w:t>kein Mensch gesehen noch gelehrt,</w:t>
      </w:r>
      <w:r>
        <w:br/>
        <w:t>und niemand kann’s beschreiben,</w:t>
      </w:r>
      <w:r>
        <w:br/>
        <w:t>was denen dort für Herrlichkeit</w:t>
      </w:r>
      <w:r>
        <w:br/>
      </w:r>
      <w:r>
        <w:lastRenderedPageBreak/>
        <w:t xml:space="preserve">bei dir und von dir ist </w:t>
      </w:r>
      <w:proofErr w:type="spellStart"/>
      <w:r>
        <w:t>bereit’t</w:t>
      </w:r>
      <w:proofErr w:type="spellEnd"/>
      <w:r>
        <w:t>,</w:t>
      </w:r>
      <w:r>
        <w:br/>
        <w:t>die in der Liebe bleiben.</w:t>
      </w:r>
      <w:r>
        <w:br/>
        <w:t>Würdig</w:t>
      </w:r>
      <w:r>
        <w:br/>
        <w:t>lässt sich</w:t>
      </w:r>
      <w:r>
        <w:br/>
        <w:t>nicht vergleichen</w:t>
      </w:r>
      <w:r>
        <w:br/>
        <w:t>noch so reichen</w:t>
      </w:r>
      <w:r>
        <w:br/>
        <w:t>Erdenschätzen,</w:t>
      </w:r>
      <w:r>
        <w:br/>
        <w:t>was alsdann uns wird ergötzen.</w:t>
      </w:r>
    </w:p>
    <w:p w14:paraId="69DC4083" w14:textId="77777777" w:rsidR="00E63182" w:rsidRDefault="00E63182" w:rsidP="00844FD5">
      <w:pPr>
        <w:pStyle w:val="StandardWeb"/>
      </w:pPr>
      <w:r>
        <w:t>Drum lass ich ernstlich das allein,</w:t>
      </w:r>
      <w:r>
        <w:br/>
        <w:t>O Jesu, meine Sorge sein,</w:t>
      </w:r>
      <w:r>
        <w:br/>
        <w:t>dass ich dich herzlich liebe,</w:t>
      </w:r>
      <w:r>
        <w:br/>
        <w:t>dass ich in dem, was dir gefällt,</w:t>
      </w:r>
      <w:r>
        <w:br/>
        <w:t>und was dein Wort vor Augen stellt,</w:t>
      </w:r>
      <w:r>
        <w:br/>
        <w:t>aus Liebe stets mich übe,</w:t>
      </w:r>
      <w:r>
        <w:br/>
        <w:t>bis ich,</w:t>
      </w:r>
      <w:r>
        <w:br/>
        <w:t>endlich</w:t>
      </w:r>
      <w:r>
        <w:br/>
        <w:t>werde scheiden,</w:t>
      </w:r>
      <w:r>
        <w:br/>
        <w:t>und voll Freuden</w:t>
      </w:r>
      <w:r>
        <w:br/>
        <w:t>zu dir kommen,</w:t>
      </w:r>
      <w:r>
        <w:br/>
        <w:t>aller Trübsal ganz entnommen.</w:t>
      </w:r>
    </w:p>
    <w:p w14:paraId="41A3C94A" w14:textId="68F4D4AF" w:rsidR="00E63182" w:rsidRDefault="00E63182" w:rsidP="00844FD5">
      <w:pPr>
        <w:pStyle w:val="StandardWeb"/>
      </w:pPr>
      <w:r>
        <w:t xml:space="preserve">Da </w:t>
      </w:r>
      <w:proofErr w:type="spellStart"/>
      <w:r>
        <w:t>werd</w:t>
      </w:r>
      <w:proofErr w:type="spellEnd"/>
      <w:r>
        <w:t xml:space="preserve"> ich deine Süßigkeit,</w:t>
      </w:r>
      <w:r>
        <w:br/>
        <w:t>Du Himmelsmanna, allezeit</w:t>
      </w:r>
      <w:r>
        <w:br/>
        <w:t>In reiner Liebe schmecken,</w:t>
      </w:r>
      <w:r>
        <w:br/>
        <w:t>Und sehn dein liebreich Angesicht</w:t>
      </w:r>
      <w:r>
        <w:br/>
        <w:t>Mit unverwandtem Augenlicht</w:t>
      </w:r>
      <w:r>
        <w:br/>
      </w:r>
      <w:proofErr w:type="spellStart"/>
      <w:r>
        <w:t>Ohn</w:t>
      </w:r>
      <w:proofErr w:type="spellEnd"/>
      <w:r>
        <w:t xml:space="preserve"> alle Furcht und Schrecken.</w:t>
      </w:r>
      <w:r>
        <w:br/>
        <w:t>Reichlich</w:t>
      </w:r>
      <w:r>
        <w:br/>
      </w:r>
      <w:proofErr w:type="spellStart"/>
      <w:r>
        <w:t>werd</w:t>
      </w:r>
      <w:proofErr w:type="spellEnd"/>
      <w:r>
        <w:t xml:space="preserve"> ich</w:t>
      </w:r>
      <w:r>
        <w:br/>
        <w:t>dann erquicket</w:t>
      </w:r>
      <w:r>
        <w:br/>
        <w:t xml:space="preserve">und </w:t>
      </w:r>
      <w:proofErr w:type="spellStart"/>
      <w:r>
        <w:t>geschmücket</w:t>
      </w:r>
      <w:proofErr w:type="spellEnd"/>
      <w:r>
        <w:br/>
        <w:t>dort am Throne</w:t>
      </w:r>
      <w:r>
        <w:br/>
        <w:t>Mit der schönen Himmelskrone.</w:t>
      </w:r>
    </w:p>
    <w:p w14:paraId="566538D7" w14:textId="77777777" w:rsidR="00E63182" w:rsidRDefault="00E63182" w:rsidP="00844FD5">
      <w:pPr>
        <w:pStyle w:val="StandardWeb"/>
      </w:pPr>
      <w:r>
        <w:t>—-</w:t>
      </w:r>
    </w:p>
    <w:p w14:paraId="45EC638C" w14:textId="18B3C5B5" w:rsidR="00E63182" w:rsidRDefault="00E63182" w:rsidP="00844FD5">
      <w:pPr>
        <w:pStyle w:val="berschrift1"/>
      </w:pPr>
      <w:r>
        <w:t>O Jesu, Jesu, Gottes Sohn</w:t>
      </w:r>
    </w:p>
    <w:p w14:paraId="04427B68" w14:textId="34A5564C" w:rsidR="00E63182" w:rsidRDefault="00E63182" w:rsidP="00844FD5">
      <w:pPr>
        <w:pStyle w:val="StandardWeb"/>
      </w:pPr>
      <w:r>
        <w:t>O Jesu, Jesu, Gottes Sohn,</w:t>
      </w:r>
      <w:r>
        <w:br/>
        <w:t>Mein Bruder und mein Gnadenthron,</w:t>
      </w:r>
      <w:r>
        <w:br/>
        <w:t>Mein Schatz, mein Freud und Wonne!</w:t>
      </w:r>
      <w:r>
        <w:br/>
        <w:t>Du weißt es, dass ich rede wahr;</w:t>
      </w:r>
      <w:r>
        <w:br/>
      </w:r>
      <w:proofErr w:type="spellStart"/>
      <w:r>
        <w:t>Vor</w:t>
      </w:r>
      <w:proofErr w:type="spellEnd"/>
      <w:r>
        <w:t xml:space="preserve"> dir ist alles sonnenklar,</w:t>
      </w:r>
      <w:r>
        <w:br/>
        <w:t>Und klarer als die Sonne:</w:t>
      </w:r>
      <w:r>
        <w:br/>
        <w:t>Herzlich</w:t>
      </w:r>
      <w:r>
        <w:br/>
        <w:t>+Lieb ich</w:t>
      </w:r>
      <w:r>
        <w:br/>
        <w:t>Mit gefallen</w:t>
      </w:r>
      <w:r>
        <w:br/>
        <w:t>Dich vor allen;</w:t>
      </w:r>
      <w:r>
        <w:br/>
        <w:t>Nichts auf Erden</w:t>
      </w:r>
      <w:r>
        <w:br/>
        <w:t>Kann und mag mir lieber werden.</w:t>
      </w:r>
    </w:p>
    <w:p w14:paraId="0584FC75" w14:textId="27AF5351" w:rsidR="00E63182" w:rsidRDefault="00E63182" w:rsidP="00844FD5">
      <w:pPr>
        <w:pStyle w:val="StandardWeb"/>
      </w:pPr>
      <w:r>
        <w:lastRenderedPageBreak/>
        <w:t>Dies ist mein Schmerz, dies kränket mich,</w:t>
      </w:r>
      <w:r>
        <w:br/>
        <w:t xml:space="preserve">Dass ich nicht </w:t>
      </w:r>
      <w:proofErr w:type="spellStart"/>
      <w:r>
        <w:t>gnug</w:t>
      </w:r>
      <w:proofErr w:type="spellEnd"/>
      <w:r>
        <w:t xml:space="preserve"> kann lieben dich,</w:t>
      </w:r>
      <w:r>
        <w:br/>
        <w:t>Wie ich dich lieben wollte.</w:t>
      </w:r>
      <w:r>
        <w:br/>
        <w:t xml:space="preserve">Ich ward von Tag zu Tag </w:t>
      </w:r>
      <w:proofErr w:type="spellStart"/>
      <w:r>
        <w:t>entzündt</w:t>
      </w:r>
      <w:proofErr w:type="spellEnd"/>
      <w:r>
        <w:t>:</w:t>
      </w:r>
      <w:r>
        <w:br/>
        <w:t>Je mehr ich lieb, je mehr ich find,</w:t>
      </w:r>
      <w:r>
        <w:br/>
        <w:t>Dass ich dich lieben sollte.</w:t>
      </w:r>
      <w:r>
        <w:br/>
        <w:t>Von dir</w:t>
      </w:r>
      <w:r>
        <w:br/>
        <w:t>Lass mir</w:t>
      </w:r>
      <w:r>
        <w:br/>
        <w:t>Deine Güte</w:t>
      </w:r>
      <w:r>
        <w:br/>
        <w:t>ins Gemüte</w:t>
      </w:r>
      <w:r>
        <w:br/>
        <w:t>lieblich fließen,</w:t>
      </w:r>
      <w:r>
        <w:br/>
        <w:t>So wird sich die Lieb ergießen.</w:t>
      </w:r>
    </w:p>
    <w:p w14:paraId="59D5C668" w14:textId="77777777" w:rsidR="00E63182" w:rsidRDefault="00E63182" w:rsidP="00844FD5">
      <w:pPr>
        <w:pStyle w:val="StandardWeb"/>
      </w:pPr>
      <w:r>
        <w:t xml:space="preserve">Durch deine Kraft </w:t>
      </w:r>
      <w:proofErr w:type="spellStart"/>
      <w:r>
        <w:t>treff</w:t>
      </w:r>
      <w:proofErr w:type="spellEnd"/>
      <w:r>
        <w:t xml:space="preserve"> ich das Ziel,</w:t>
      </w:r>
      <w:r>
        <w:br/>
        <w:t>Dass ich, so viel ich soll und will,</w:t>
      </w:r>
      <w:r>
        <w:br/>
        <w:t>Dich allzeit lieben könne.</w:t>
      </w:r>
      <w:r>
        <w:br/>
        <w:t>Nichts auf der ganzen weiten Welt,</w:t>
      </w:r>
      <w:r>
        <w:br/>
        <w:t>Pracht, Wollust, Freude, Ehr und Geld,</w:t>
      </w:r>
      <w:r>
        <w:br/>
        <w:t>Wenn ich es recht besinne,</w:t>
      </w:r>
      <w:r>
        <w:br/>
        <w:t>Kann mich</w:t>
      </w:r>
      <w:r>
        <w:br/>
      </w:r>
      <w:proofErr w:type="spellStart"/>
      <w:r>
        <w:t>Ohn</w:t>
      </w:r>
      <w:proofErr w:type="spellEnd"/>
      <w:r>
        <w:t xml:space="preserve"> dich</w:t>
      </w:r>
      <w:r>
        <w:br/>
      </w:r>
      <w:proofErr w:type="spellStart"/>
      <w:r>
        <w:t>Gnugsam</w:t>
      </w:r>
      <w:proofErr w:type="spellEnd"/>
      <w:r>
        <w:t xml:space="preserve"> laben.</w:t>
      </w:r>
      <w:r>
        <w:br/>
        <w:t>Ich muss haben</w:t>
      </w:r>
      <w:r>
        <w:br/>
        <w:t>reine Liebe,</w:t>
      </w:r>
      <w:r>
        <w:br/>
        <w:t xml:space="preserve">Die </w:t>
      </w:r>
      <w:proofErr w:type="spellStart"/>
      <w:r>
        <w:t>tröst’t</w:t>
      </w:r>
      <w:proofErr w:type="spellEnd"/>
      <w:r>
        <w:t>, wenn ich mich betrübe.</w:t>
      </w:r>
    </w:p>
    <w:p w14:paraId="79295C91" w14:textId="77777777" w:rsidR="00E63182" w:rsidRDefault="00E63182" w:rsidP="00844FD5">
      <w:pPr>
        <w:pStyle w:val="StandardWeb"/>
      </w:pPr>
      <w:r>
        <w:t>Denn wer dich liebt, den liebest du,</w:t>
      </w:r>
      <w:r>
        <w:br/>
        <w:t>Schaffst seinem Herzen Fried und Ruh,</w:t>
      </w:r>
      <w:r>
        <w:br/>
        <w:t>Erfreuest sein Gewissen.</w:t>
      </w:r>
      <w:r>
        <w:br/>
        <w:t xml:space="preserve">Es geht ihm, wie es </w:t>
      </w:r>
      <w:proofErr w:type="spellStart"/>
      <w:r>
        <w:t>woll</w:t>
      </w:r>
      <w:proofErr w:type="spellEnd"/>
      <w:r>
        <w:t xml:space="preserve">, auf </w:t>
      </w:r>
      <w:proofErr w:type="spellStart"/>
      <w:r>
        <w:t>Erd</w:t>
      </w:r>
      <w:proofErr w:type="spellEnd"/>
      <w:r>
        <w:t>,</w:t>
      </w:r>
      <w:r>
        <w:br/>
      </w:r>
      <w:proofErr w:type="spellStart"/>
      <w:r>
        <w:t>Wenn</w:t>
      </w:r>
      <w:proofErr w:type="spellEnd"/>
      <w:r>
        <w:t xml:space="preserve"> ihn gleich ganz das Kreuz verzehrt,</w:t>
      </w:r>
      <w:r>
        <w:br/>
      </w:r>
      <w:proofErr w:type="spellStart"/>
      <w:r>
        <w:t>Soll</w:t>
      </w:r>
      <w:proofErr w:type="spellEnd"/>
      <w:r>
        <w:t xml:space="preserve"> er doch dein genießen.</w:t>
      </w:r>
      <w:r>
        <w:br/>
        <w:t>In Glück</w:t>
      </w:r>
      <w:r>
        <w:br/>
        <w:t>Ewig</w:t>
      </w:r>
      <w:r>
        <w:br/>
        <w:t>Nach dem Leide</w:t>
      </w:r>
      <w:r>
        <w:br/>
        <w:t>Große Freude</w:t>
      </w:r>
      <w:r>
        <w:br/>
        <w:t>Wird er finden,</w:t>
      </w:r>
      <w:r>
        <w:br/>
        <w:t>Alles Trauern muss verschwinden.</w:t>
      </w:r>
    </w:p>
    <w:p w14:paraId="42D1303F" w14:textId="4FFBCFA2" w:rsidR="00E63182" w:rsidRDefault="00E63182" w:rsidP="00844FD5">
      <w:pPr>
        <w:pStyle w:val="StandardWeb"/>
      </w:pPr>
      <w:r>
        <w:t>Kein Ohr hat dies jemals gehört,</w:t>
      </w:r>
      <w:r>
        <w:br/>
        <w:t>Kein Mensch gesehen noch gelehrt,</w:t>
      </w:r>
      <w:r>
        <w:br/>
        <w:t>Es kann’s niemand beschreiben,</w:t>
      </w:r>
      <w:r>
        <w:br/>
        <w:t>Was denen dort für Herrlichkeit,</w:t>
      </w:r>
      <w:r>
        <w:br/>
        <w:t xml:space="preserve">Bei dir und von dir ist </w:t>
      </w:r>
      <w:proofErr w:type="spellStart"/>
      <w:r>
        <w:t>bereit’t</w:t>
      </w:r>
      <w:proofErr w:type="spellEnd"/>
      <w:r>
        <w:t>,</w:t>
      </w:r>
      <w:r>
        <w:br/>
        <w:t>Die in der Liebe bleiben.</w:t>
      </w:r>
      <w:r>
        <w:br/>
        <w:t>Gründlich</w:t>
      </w:r>
      <w:r>
        <w:br/>
        <w:t>Lässt sich</w:t>
      </w:r>
      <w:r>
        <w:br/>
      </w:r>
      <w:proofErr w:type="spellStart"/>
      <w:r>
        <w:t>Nicht</w:t>
      </w:r>
      <w:proofErr w:type="spellEnd"/>
      <w:r>
        <w:t xml:space="preserve"> erreichen,</w:t>
      </w:r>
      <w:r>
        <w:br/>
        <w:t>noch vergleichen</w:t>
      </w:r>
      <w:r>
        <w:br/>
        <w:t>Den Weltschätzen</w:t>
      </w:r>
      <w:r>
        <w:br/>
        <w:t>Dies, was dort uns wird ergötzen.</w:t>
      </w:r>
    </w:p>
    <w:p w14:paraId="6E34A73E" w14:textId="0A595DBC" w:rsidR="00E63182" w:rsidRDefault="00E63182" w:rsidP="00844FD5">
      <w:pPr>
        <w:pStyle w:val="StandardWeb"/>
      </w:pPr>
      <w:r>
        <w:lastRenderedPageBreak/>
        <w:t>Drum lass ich billig dies allen,</w:t>
      </w:r>
      <w:r>
        <w:br/>
        <w:t>O Jesu meine Sorge sein,</w:t>
      </w:r>
      <w:r>
        <w:br/>
        <w:t>Dass ich dich herzlich liebe,</w:t>
      </w:r>
      <w:r>
        <w:br/>
        <w:t>Dass ich in dem, was dir gefällt,</w:t>
      </w:r>
      <w:r>
        <w:br/>
        <w:t xml:space="preserve">Und mir dein klares Wort </w:t>
      </w:r>
      <w:proofErr w:type="spellStart"/>
      <w:r>
        <w:t>vermeldt</w:t>
      </w:r>
      <w:proofErr w:type="spellEnd"/>
      <w:r>
        <w:t>,</w:t>
      </w:r>
      <w:r>
        <w:br/>
        <w:t>Aus Liebe mich stets übe,</w:t>
      </w:r>
      <w:r>
        <w:br/>
        <w:t>Bis ich</w:t>
      </w:r>
      <w:r>
        <w:br/>
        <w:t>Endlich</w:t>
      </w:r>
      <w:r>
        <w:br/>
      </w:r>
      <w:proofErr w:type="spellStart"/>
      <w:r>
        <w:t>Werd</w:t>
      </w:r>
      <w:proofErr w:type="spellEnd"/>
      <w:r>
        <w:t xml:space="preserve"> abscheiden</w:t>
      </w:r>
      <w:r>
        <w:br/>
        <w:t>Und mit Freuden</w:t>
      </w:r>
      <w:r>
        <w:br/>
        <w:t>Zu dir kommen,</w:t>
      </w:r>
      <w:r>
        <w:br/>
        <w:t>Aller Trübsal ganz entnommen.</w:t>
      </w:r>
    </w:p>
    <w:p w14:paraId="7500E4DD" w14:textId="216DADA5" w:rsidR="00E63182" w:rsidRDefault="00E63182" w:rsidP="00844FD5">
      <w:pPr>
        <w:pStyle w:val="StandardWeb"/>
      </w:pPr>
      <w:r>
        <w:t xml:space="preserve">Da </w:t>
      </w:r>
      <w:proofErr w:type="spellStart"/>
      <w:r>
        <w:t>werd</w:t>
      </w:r>
      <w:proofErr w:type="spellEnd"/>
      <w:r>
        <w:t xml:space="preserve"> ich deine Süßigkeit,</w:t>
      </w:r>
      <w:r>
        <w:br/>
        <w:t>Die jetzt berühmt ist weit und breit,</w:t>
      </w:r>
      <w:r>
        <w:br/>
        <w:t>In reiner Liebe schmecken,</w:t>
      </w:r>
      <w:r>
        <w:br/>
        <w:t>Und sehn dein liebreich Angesicht</w:t>
      </w:r>
      <w:r>
        <w:br/>
        <w:t>Mit unverwandtem Augenlicht,</w:t>
      </w:r>
      <w:r>
        <w:br/>
      </w:r>
      <w:proofErr w:type="spellStart"/>
      <w:r>
        <w:t>Ohn</w:t>
      </w:r>
      <w:proofErr w:type="spellEnd"/>
      <w:r>
        <w:t xml:space="preserve"> alle Furcht und Schrecken.</w:t>
      </w:r>
      <w:r>
        <w:br/>
        <w:t>Reichlich</w:t>
      </w:r>
      <w:r>
        <w:br/>
      </w:r>
      <w:proofErr w:type="spellStart"/>
      <w:r>
        <w:t>Werd</w:t>
      </w:r>
      <w:proofErr w:type="spellEnd"/>
      <w:r>
        <w:t xml:space="preserve"> ich</w:t>
      </w:r>
      <w:r>
        <w:br/>
        <w:t>Sein erquicket</w:t>
      </w:r>
      <w:r>
        <w:br/>
        <w:t xml:space="preserve">und </w:t>
      </w:r>
      <w:proofErr w:type="spellStart"/>
      <w:r>
        <w:t>geschmücket</w:t>
      </w:r>
      <w:proofErr w:type="spellEnd"/>
      <w:r>
        <w:br/>
        <w:t>vor dem Throne</w:t>
      </w:r>
      <w:r>
        <w:br/>
        <w:t>Mit der schönen Himmelskrone.</w:t>
      </w:r>
    </w:p>
    <w:p w14:paraId="3DDCD50A" w14:textId="77777777" w:rsidR="00844FD5" w:rsidRDefault="00844FD5" w:rsidP="00844FD5">
      <w:pPr>
        <w:pStyle w:val="berschrift1"/>
      </w:pPr>
      <w:r>
        <w:t>O Mensch, bedenke stets dein End</w:t>
      </w:r>
    </w:p>
    <w:p w14:paraId="5BE5B993" w14:textId="77777777" w:rsidR="00844FD5" w:rsidRDefault="00844FD5" w:rsidP="00844FD5">
      <w:pPr>
        <w:pStyle w:val="StandardWeb"/>
      </w:pPr>
      <w:r>
        <w:rPr>
          <w:rStyle w:val="Fett"/>
        </w:rPr>
        <w:t xml:space="preserve">Aus S. </w:t>
      </w:r>
      <w:proofErr w:type="spellStart"/>
      <w:r>
        <w:rPr>
          <w:rStyle w:val="Fett"/>
        </w:rPr>
        <w:t>Bernhardi</w:t>
      </w:r>
      <w:proofErr w:type="spellEnd"/>
      <w:r>
        <w:rPr>
          <w:rStyle w:val="Fett"/>
        </w:rPr>
        <w:t xml:space="preserve"> Vermahnung.</w:t>
      </w:r>
    </w:p>
    <w:p w14:paraId="170D12A6" w14:textId="77777777" w:rsidR="00844FD5" w:rsidRDefault="00844FD5" w:rsidP="00844FD5">
      <w:pPr>
        <w:pStyle w:val="StandardWeb"/>
      </w:pPr>
      <w:r>
        <w:rPr>
          <w:rStyle w:val="Hervorhebung"/>
        </w:rPr>
        <w:t xml:space="preserve">Im Ton: Hie lieg ich armes </w:t>
      </w:r>
      <w:proofErr w:type="spellStart"/>
      <w:r>
        <w:rPr>
          <w:rStyle w:val="Hervorhebung"/>
        </w:rPr>
        <w:t>Würmelein</w:t>
      </w:r>
      <w:proofErr w:type="spellEnd"/>
      <w:r>
        <w:rPr>
          <w:rStyle w:val="Hervorhebung"/>
        </w:rPr>
        <w:t>.</w:t>
      </w:r>
    </w:p>
    <w:p w14:paraId="6B912067" w14:textId="77777777" w:rsidR="00844FD5" w:rsidRDefault="00844FD5" w:rsidP="00844FD5">
      <w:pPr>
        <w:pStyle w:val="StandardWeb"/>
      </w:pPr>
      <w:r>
        <w:t>O Mensch, bedenke stets dein End,</w:t>
      </w:r>
      <w:r>
        <w:br/>
        <w:t>der Tod doch Leib und Seele trennt.</w:t>
      </w:r>
      <w:r>
        <w:br/>
        <w:t>Gehorche Gott und dich bekehr,</w:t>
      </w:r>
      <w:r>
        <w:br/>
        <w:t>mit Sünden nicht dein Herz beschwer.</w:t>
      </w:r>
      <w:r>
        <w:br/>
        <w:t>Hier bleibst du nicht, du musst davon,</w:t>
      </w:r>
      <w:r>
        <w:br/>
        <w:t>wie du hier lebst, ist dort der Lohn.</w:t>
      </w:r>
    </w:p>
    <w:p w14:paraId="3994EECD" w14:textId="77777777" w:rsidR="00844FD5" w:rsidRDefault="00844FD5" w:rsidP="00844FD5">
      <w:pPr>
        <w:pStyle w:val="StandardWeb"/>
      </w:pPr>
      <w:r>
        <w:t>Wo sind die Kinder dieser Welt</w:t>
      </w:r>
      <w:r>
        <w:br/>
        <w:t>mit ihrer Wollust, Pracht und Geld?</w:t>
      </w:r>
      <w:r>
        <w:br/>
        <w:t>Wo sind die noch vor wenig Zeit</w:t>
      </w:r>
      <w:r>
        <w:br/>
        <w:t>bei uns stolzierten voller Freud?</w:t>
      </w:r>
      <w:r>
        <w:br/>
        <w:t>Sie sind dahin, all ihre Hab</w:t>
      </w:r>
      <w:r>
        <w:br/>
        <w:t>ist nichts denn Stank und Staub im Grab.</w:t>
      </w:r>
    </w:p>
    <w:p w14:paraId="219A1128" w14:textId="77777777" w:rsidR="00844FD5" w:rsidRDefault="00844FD5" w:rsidP="00844FD5">
      <w:pPr>
        <w:pStyle w:val="StandardWeb"/>
      </w:pPr>
      <w:r>
        <w:t>Hieran gedenk, o Menschenkind,</w:t>
      </w:r>
      <w:r>
        <w:br/>
        <w:t>bedenke, was sie worden sind.</w:t>
      </w:r>
      <w:r>
        <w:br/>
        <w:t>Sie waren Menschen, gleich wie du,</w:t>
      </w:r>
      <w:r>
        <w:br/>
        <w:t>die meiste Zeit sie brachten zu</w:t>
      </w:r>
      <w:r>
        <w:br/>
      </w:r>
      <w:r>
        <w:lastRenderedPageBreak/>
        <w:t>In Wollust, aber ach, wie schnell</w:t>
      </w:r>
      <w:r>
        <w:br/>
        <w:t>sind sie gefahren zu der Höll.</w:t>
      </w:r>
    </w:p>
    <w:p w14:paraId="2E90E77A" w14:textId="77777777" w:rsidR="00844FD5" w:rsidRDefault="00844FD5" w:rsidP="00844FD5">
      <w:pPr>
        <w:pStyle w:val="StandardWeb"/>
      </w:pPr>
      <w:r>
        <w:t>Hier wird ihr Leib der Würmer Kost,</w:t>
      </w:r>
      <w:r>
        <w:br/>
        <w:t>die Seel dort leidet Hitz und Frost,</w:t>
      </w:r>
      <w:r>
        <w:br/>
        <w:t>Bis sie der HERR am jüngsten Tag</w:t>
      </w:r>
      <w:r>
        <w:br/>
        <w:t>zusammen bringen wird mit Klag</w:t>
      </w:r>
      <w:r>
        <w:br/>
        <w:t xml:space="preserve">Und stürzen in das </w:t>
      </w:r>
      <w:proofErr w:type="spellStart"/>
      <w:r>
        <w:t>Schwefelfeur</w:t>
      </w:r>
      <w:proofErr w:type="spellEnd"/>
      <w:r>
        <w:br/>
        <w:t xml:space="preserve">zu allen Teufeln </w:t>
      </w:r>
      <w:proofErr w:type="spellStart"/>
      <w:r>
        <w:t>ungeheur</w:t>
      </w:r>
      <w:proofErr w:type="spellEnd"/>
      <w:r>
        <w:t>.</w:t>
      </w:r>
    </w:p>
    <w:p w14:paraId="080CF2CA" w14:textId="77777777" w:rsidR="00844FD5" w:rsidRDefault="00844FD5" w:rsidP="00844FD5">
      <w:pPr>
        <w:pStyle w:val="StandardWeb"/>
      </w:pPr>
      <w:r>
        <w:t>Denn weil sie hier mit Üppigkeit</w:t>
      </w:r>
      <w:r>
        <w:br/>
        <w:t xml:space="preserve">gedient dem Satan haben </w:t>
      </w:r>
      <w:proofErr w:type="spellStart"/>
      <w:r>
        <w:t>beid</w:t>
      </w:r>
      <w:proofErr w:type="spellEnd"/>
      <w:r>
        <w:t>,</w:t>
      </w:r>
      <w:r>
        <w:br/>
        <w:t>An ihre Buße nie gedacht</w:t>
      </w:r>
      <w:r>
        <w:br/>
        <w:t>und an die finstre Todes-Nacht,</w:t>
      </w:r>
      <w:r>
        <w:br/>
      </w:r>
      <w:proofErr w:type="spellStart"/>
      <w:r>
        <w:t>So</w:t>
      </w:r>
      <w:proofErr w:type="spellEnd"/>
      <w:r>
        <w:t xml:space="preserve"> ists auch recht, dass sie zugleich</w:t>
      </w:r>
      <w:r>
        <w:br/>
        <w:t>dort leiden Qual ins Teufels Reich.</w:t>
      </w:r>
    </w:p>
    <w:p w14:paraId="73CADD16" w14:textId="77777777" w:rsidR="00844FD5" w:rsidRDefault="00844FD5" w:rsidP="00844FD5">
      <w:pPr>
        <w:pStyle w:val="StandardWeb"/>
      </w:pPr>
      <w:r>
        <w:t>Was hilft sie nun ihr Ehr und Gut,</w:t>
      </w:r>
      <w:r>
        <w:br/>
        <w:t>ihr Wollust, Macht und Übermut?</w:t>
      </w:r>
      <w:r>
        <w:br/>
        <w:t>Wo ist ihr Lachen, Spiel und Scherz,</w:t>
      </w:r>
      <w:r>
        <w:br/>
        <w:t>wo ist ihr Stolz und freches Herz?</w:t>
      </w:r>
      <w:r>
        <w:br/>
        <w:t>Dies alles ist in lauter Pein</w:t>
      </w:r>
      <w:r>
        <w:br/>
        <w:t>verwandelt, der kein End wird sein.</w:t>
      </w:r>
    </w:p>
    <w:p w14:paraId="48908D8D" w14:textId="77777777" w:rsidR="00844FD5" w:rsidRDefault="00844FD5" w:rsidP="00844FD5">
      <w:pPr>
        <w:pStyle w:val="StandardWeb"/>
      </w:pPr>
      <w:r>
        <w:t>Was Gott an ihnen hat getan,</w:t>
      </w:r>
      <w:r>
        <w:br/>
        <w:t>bezeugt, dass er auch solches kann</w:t>
      </w:r>
      <w:r>
        <w:br/>
        <w:t xml:space="preserve">An dir erweisen. Du bist </w:t>
      </w:r>
      <w:proofErr w:type="spellStart"/>
      <w:r>
        <w:t>Erd</w:t>
      </w:r>
      <w:proofErr w:type="spellEnd"/>
      <w:r>
        <w:t>,</w:t>
      </w:r>
      <w:r>
        <w:br/>
        <w:t xml:space="preserve">trittst </w:t>
      </w:r>
      <w:proofErr w:type="spellStart"/>
      <w:r>
        <w:t>Erd</w:t>
      </w:r>
      <w:proofErr w:type="spellEnd"/>
      <w:r>
        <w:t xml:space="preserve"> und wirst von </w:t>
      </w:r>
      <w:proofErr w:type="spellStart"/>
      <w:r>
        <w:t>Erd</w:t>
      </w:r>
      <w:proofErr w:type="spellEnd"/>
      <w:r>
        <w:t xml:space="preserve"> genährt,</w:t>
      </w:r>
      <w:r>
        <w:br/>
        <w:t>zu Erden wirst du nach dem Tod</w:t>
      </w:r>
      <w:r>
        <w:br/>
        <w:t>auch werden, gleichwie Mott und Kot.</w:t>
      </w:r>
    </w:p>
    <w:p w14:paraId="6C933E1A" w14:textId="77777777" w:rsidR="00844FD5" w:rsidRDefault="00844FD5" w:rsidP="00844FD5">
      <w:pPr>
        <w:pStyle w:val="StandardWeb"/>
      </w:pPr>
      <w:r>
        <w:t>Merk und behalt dies, was ich sag,</w:t>
      </w:r>
      <w:r>
        <w:br/>
        <w:t>vergiss nicht deinen Todestag,</w:t>
      </w:r>
      <w:r>
        <w:br/>
        <w:t>Wie schnell er brechen wird herein:</w:t>
      </w:r>
      <w:r>
        <w:br/>
        <w:t>vielleicht möcht es noch heute sein.</w:t>
      </w:r>
      <w:r>
        <w:br/>
        <w:t>Der Tod mit dir macht keinen Bund:</w:t>
      </w:r>
      <w:r>
        <w:br/>
        <w:t xml:space="preserve">wie, wann er </w:t>
      </w:r>
      <w:proofErr w:type="spellStart"/>
      <w:r>
        <w:t>käm</w:t>
      </w:r>
      <w:proofErr w:type="spellEnd"/>
      <w:r>
        <w:t xml:space="preserve"> jetzt diese </w:t>
      </w:r>
      <w:proofErr w:type="spellStart"/>
      <w:r>
        <w:t>Stund</w:t>
      </w:r>
      <w:proofErr w:type="spellEnd"/>
      <w:r>
        <w:t>?</w:t>
      </w:r>
    </w:p>
    <w:p w14:paraId="67C24A27" w14:textId="77777777" w:rsidR="00844FD5" w:rsidRDefault="00844FD5" w:rsidP="00844FD5">
      <w:pPr>
        <w:pStyle w:val="StandardWeb"/>
      </w:pPr>
      <w:r>
        <w:t>Gewiss ists, dass du sterben musst:</w:t>
      </w:r>
      <w:r>
        <w:br/>
        <w:t>wann, wie und wo ist unbewusst.</w:t>
      </w:r>
      <w:r>
        <w:br/>
        <w:t>An allem Ort, all Augenblick</w:t>
      </w:r>
      <w:r>
        <w:br/>
        <w:t>wirft aus der Tod sein Netz und Strick:</w:t>
      </w:r>
      <w:r>
        <w:br/>
        <w:t>Bist du nun klug, so sei bereit</w:t>
      </w:r>
      <w:r>
        <w:br/>
        <w:t>und warte sein zu jeder Zeit.</w:t>
      </w:r>
    </w:p>
    <w:p w14:paraId="23A3AACA" w14:textId="77777777" w:rsidR="00844FD5" w:rsidRDefault="00844FD5" w:rsidP="00844FD5">
      <w:pPr>
        <w:pStyle w:val="StandardWeb"/>
      </w:pPr>
      <w:r>
        <w:t>Trau nicht auf deinen stolzen Leib,</w:t>
      </w:r>
      <w:r>
        <w:br/>
        <w:t>das Sündenrad nicht weiter treib:</w:t>
      </w:r>
      <w:r>
        <w:br/>
        <w:t>Wirst du in Bosheit fahren fort,</w:t>
      </w:r>
      <w:r>
        <w:br/>
        <w:t xml:space="preserve">so </w:t>
      </w:r>
      <w:proofErr w:type="spellStart"/>
      <w:r>
        <w:t>fährest</w:t>
      </w:r>
      <w:proofErr w:type="spellEnd"/>
      <w:r>
        <w:t xml:space="preserve"> du zur Höllen </w:t>
      </w:r>
      <w:proofErr w:type="spellStart"/>
      <w:r>
        <w:t>Pfort</w:t>
      </w:r>
      <w:proofErr w:type="spellEnd"/>
      <w:r>
        <w:t>.</w:t>
      </w:r>
      <w:r>
        <w:br/>
        <w:t>Gott ist gerecht: Er straft die Sünd,</w:t>
      </w:r>
      <w:r>
        <w:br/>
        <w:t xml:space="preserve">er straft dort, wie er dich hier </w:t>
      </w:r>
      <w:proofErr w:type="spellStart"/>
      <w:r>
        <w:t>find‘t</w:t>
      </w:r>
      <w:proofErr w:type="spellEnd"/>
      <w:r>
        <w:t>.</w:t>
      </w:r>
    </w:p>
    <w:p w14:paraId="58DBBB15" w14:textId="77777777" w:rsidR="00844FD5" w:rsidRDefault="00844FD5" w:rsidP="00844FD5">
      <w:pPr>
        <w:pStyle w:val="StandardWeb"/>
      </w:pPr>
      <w:r>
        <w:lastRenderedPageBreak/>
        <w:t>Denn wer die Welt mehr liebt als Gott,</w:t>
      </w:r>
      <w:r>
        <w:br/>
        <w:t xml:space="preserve">mit Frömmigkeit nur treibt </w:t>
      </w:r>
      <w:proofErr w:type="spellStart"/>
      <w:r>
        <w:t>ein’n</w:t>
      </w:r>
      <w:proofErr w:type="spellEnd"/>
      <w:r>
        <w:t xml:space="preserve"> Spott,</w:t>
      </w:r>
      <w:r>
        <w:br/>
        <w:t>Lebt täglich, wie der reiche Mann,</w:t>
      </w:r>
      <w:r>
        <w:br/>
        <w:t>in Völlerei, aufs Best‘ er kann:</w:t>
      </w:r>
      <w:r>
        <w:br/>
        <w:t xml:space="preserve">Dem Teufel dienet er auf </w:t>
      </w:r>
      <w:proofErr w:type="spellStart"/>
      <w:r>
        <w:t>Erd</w:t>
      </w:r>
      <w:proofErr w:type="spellEnd"/>
      <w:r>
        <w:t>,</w:t>
      </w:r>
      <w:r>
        <w:br/>
        <w:t xml:space="preserve">wird mit ihm gleicher </w:t>
      </w:r>
      <w:proofErr w:type="spellStart"/>
      <w:r>
        <w:t>Straf</w:t>
      </w:r>
      <w:proofErr w:type="spellEnd"/>
      <w:r>
        <w:t xml:space="preserve"> gewährt.</w:t>
      </w:r>
    </w:p>
    <w:p w14:paraId="00A4FB36" w14:textId="77777777" w:rsidR="00844FD5" w:rsidRDefault="00844FD5" w:rsidP="00844FD5">
      <w:pPr>
        <w:pStyle w:val="StandardWeb"/>
      </w:pPr>
      <w:r>
        <w:t>O Jesu Christe, der du mich</w:t>
      </w:r>
      <w:r>
        <w:br/>
        <w:t xml:space="preserve">aus Finsternis so </w:t>
      </w:r>
      <w:proofErr w:type="spellStart"/>
      <w:r>
        <w:t>gnädiglich</w:t>
      </w:r>
      <w:proofErr w:type="spellEnd"/>
      <w:r>
        <w:br/>
        <w:t>Berufen hast zu deinem Licht,</w:t>
      </w:r>
      <w:r>
        <w:br/>
        <w:t>hilf, dass ich mich gleich stelle nicht</w:t>
      </w:r>
      <w:r>
        <w:br/>
        <w:t>Dem Wesen dieser argen Welt,</w:t>
      </w:r>
      <w:r>
        <w:br/>
        <w:t>die ganz mit Bosheit ist vergällt.</w:t>
      </w:r>
    </w:p>
    <w:p w14:paraId="5445ED47" w14:textId="77777777" w:rsidR="00844FD5" w:rsidRDefault="00844FD5" w:rsidP="00844FD5">
      <w:pPr>
        <w:pStyle w:val="StandardWeb"/>
      </w:pPr>
      <w:r>
        <w:t>Verleih, dass ich aus aller Macht</w:t>
      </w:r>
      <w:r>
        <w:br/>
        <w:t xml:space="preserve">die Welt mit ihrer Lust </w:t>
      </w:r>
      <w:proofErr w:type="spellStart"/>
      <w:r>
        <w:t>veracht</w:t>
      </w:r>
      <w:proofErr w:type="spellEnd"/>
      <w:r>
        <w:t>,</w:t>
      </w:r>
      <w:r>
        <w:br/>
        <w:t>Und trachte stets nach deinem Reich,</w:t>
      </w:r>
      <w:r>
        <w:br/>
        <w:t xml:space="preserve">da ich </w:t>
      </w:r>
      <w:proofErr w:type="spellStart"/>
      <w:r>
        <w:t>werd</w:t>
      </w:r>
      <w:proofErr w:type="spellEnd"/>
      <w:r>
        <w:t xml:space="preserve"> sein den Engeln gleich,</w:t>
      </w:r>
      <w:r>
        <w:br/>
        <w:t>Da man dein auserwählten Kind</w:t>
      </w:r>
      <w:r>
        <w:br/>
        <w:t>in höchster Freud beisammen sind.</w:t>
      </w:r>
    </w:p>
    <w:p w14:paraId="016869AE" w14:textId="77777777" w:rsidR="00844FD5" w:rsidRDefault="00844FD5" w:rsidP="00844FD5">
      <w:pPr>
        <w:pStyle w:val="berschrift1"/>
        <w:rPr>
          <w:rStyle w:val="Hervorhebung"/>
        </w:rPr>
      </w:pPr>
      <w:r>
        <w:t>SO wahr ich lebe, spricht dein Gott</w:t>
      </w:r>
    </w:p>
    <w:p w14:paraId="1DAAF175" w14:textId="77777777" w:rsidR="00844FD5" w:rsidRDefault="00844FD5" w:rsidP="00844FD5">
      <w:pPr>
        <w:pStyle w:val="StandardWeb"/>
      </w:pPr>
      <w:r>
        <w:rPr>
          <w:rStyle w:val="Hervorhebung"/>
        </w:rPr>
        <w:t>Im Ton: Vater unser im Himmelreich.</w:t>
      </w:r>
    </w:p>
    <w:p w14:paraId="41FDE6A7" w14:textId="77777777" w:rsidR="00844FD5" w:rsidRDefault="00844FD5" w:rsidP="00844FD5">
      <w:pPr>
        <w:pStyle w:val="StandardWeb"/>
      </w:pPr>
      <w:r>
        <w:t>SO wahr ich lebe, spricht dein Gott,</w:t>
      </w:r>
      <w:r>
        <w:br/>
        <w:t>mir ist nicht lieb des Sünders Tod,</w:t>
      </w:r>
      <w:r>
        <w:br/>
        <w:t>Vielmehr ist dies mein Wunsch und Will,</w:t>
      </w:r>
      <w:r>
        <w:br/>
        <w:t>dass er von Sünden halte still,</w:t>
      </w:r>
      <w:r>
        <w:br/>
        <w:t>Von seiner Bosheit kehre sich</w:t>
      </w:r>
      <w:r>
        <w:br/>
        <w:t>und lebe mit mir ewiglich.</w:t>
      </w:r>
    </w:p>
    <w:p w14:paraId="44866F25" w14:textId="77777777" w:rsidR="00844FD5" w:rsidRDefault="00844FD5" w:rsidP="00844FD5">
      <w:pPr>
        <w:pStyle w:val="StandardWeb"/>
      </w:pPr>
      <w:r>
        <w:t>Dies Wort bedenk, o Menschenkind,</w:t>
      </w:r>
      <w:r>
        <w:br/>
        <w:t>verzweifle nicht in deiner Sünd:</w:t>
      </w:r>
      <w:r>
        <w:br/>
        <w:t>Hier findest du Trost, Heil und Gnad,</w:t>
      </w:r>
      <w:r>
        <w:br/>
        <w:t xml:space="preserve">die Gott dir </w:t>
      </w:r>
      <w:proofErr w:type="spellStart"/>
      <w:r>
        <w:t>zugesaget</w:t>
      </w:r>
      <w:proofErr w:type="spellEnd"/>
      <w:r>
        <w:t xml:space="preserve"> hat,</w:t>
      </w:r>
      <w:r>
        <w:br/>
        <w:t>Und zwar mit einem teuren Eid;</w:t>
      </w:r>
      <w:r>
        <w:br/>
        <w:t>o selig, dem die Sünd ist leid!</w:t>
      </w:r>
    </w:p>
    <w:p w14:paraId="7462B1C2" w14:textId="77777777" w:rsidR="00844FD5" w:rsidRDefault="00844FD5" w:rsidP="00844FD5">
      <w:pPr>
        <w:pStyle w:val="StandardWeb"/>
      </w:pPr>
      <w:r>
        <w:t>Doch hüte dich vor Sicherheit:</w:t>
      </w:r>
      <w:r>
        <w:br/>
        <w:t xml:space="preserve">denk nicht, zur </w:t>
      </w:r>
      <w:proofErr w:type="spellStart"/>
      <w:r>
        <w:t>Buß</w:t>
      </w:r>
      <w:proofErr w:type="spellEnd"/>
      <w:r>
        <w:t xml:space="preserve"> ist noch wohl Zeit,</w:t>
      </w:r>
      <w:r>
        <w:br/>
        <w:t xml:space="preserve">Ich will erst fröhlich sein auf </w:t>
      </w:r>
      <w:proofErr w:type="spellStart"/>
      <w:r>
        <w:t>Erd</w:t>
      </w:r>
      <w:proofErr w:type="spellEnd"/>
      <w:r>
        <w:t>:</w:t>
      </w:r>
      <w:r>
        <w:br/>
        <w:t xml:space="preserve">wann ich des Lebens müde </w:t>
      </w:r>
      <w:proofErr w:type="spellStart"/>
      <w:r>
        <w:t>werd</w:t>
      </w:r>
      <w:proofErr w:type="spellEnd"/>
      <w:r>
        <w:t>,</w:t>
      </w:r>
      <w:r>
        <w:br/>
        <w:t>Alsdann will ich bekehren mich,</w:t>
      </w:r>
      <w:r>
        <w:br/>
        <w:t xml:space="preserve">Gott wird wohl mein </w:t>
      </w:r>
      <w:proofErr w:type="spellStart"/>
      <w:r>
        <w:t>erbarmen</w:t>
      </w:r>
      <w:proofErr w:type="spellEnd"/>
      <w:r>
        <w:t xml:space="preserve"> sich.</w:t>
      </w:r>
    </w:p>
    <w:p w14:paraId="094A5F15" w14:textId="77777777" w:rsidR="00844FD5" w:rsidRDefault="00844FD5" w:rsidP="00844FD5">
      <w:pPr>
        <w:pStyle w:val="StandardWeb"/>
      </w:pPr>
      <w:r>
        <w:t>Wahr ists: Gott ist wohl stets bereit</w:t>
      </w:r>
      <w:r>
        <w:br/>
        <w:t>dem Sünder mit Barmherzigkeit,</w:t>
      </w:r>
      <w:r>
        <w:br/>
        <w:t>Doch wer auf Gnade sündigt hin,</w:t>
      </w:r>
      <w:r>
        <w:br/>
        <w:t>fährt fort in seinem bösen Sinn</w:t>
      </w:r>
      <w:r>
        <w:br/>
      </w:r>
      <w:r>
        <w:lastRenderedPageBreak/>
        <w:t>Und seiner Seelen selbst nicht schon,</w:t>
      </w:r>
      <w:r>
        <w:br/>
        <w:t xml:space="preserve">dem wird mit </w:t>
      </w:r>
      <w:proofErr w:type="spellStart"/>
      <w:r>
        <w:t>Ungnad</w:t>
      </w:r>
      <w:proofErr w:type="spellEnd"/>
      <w:r>
        <w:t xml:space="preserve"> abgelohnt.</w:t>
      </w:r>
    </w:p>
    <w:p w14:paraId="052E68FF" w14:textId="77777777" w:rsidR="00844FD5" w:rsidRDefault="00844FD5" w:rsidP="00844FD5">
      <w:pPr>
        <w:pStyle w:val="StandardWeb"/>
      </w:pPr>
      <w:r>
        <w:t xml:space="preserve">Gnad hat dir </w:t>
      </w:r>
      <w:proofErr w:type="spellStart"/>
      <w:r>
        <w:t>zugesaget</w:t>
      </w:r>
      <w:proofErr w:type="spellEnd"/>
      <w:r>
        <w:t xml:space="preserve"> Gott</w:t>
      </w:r>
      <w:r>
        <w:br/>
        <w:t>von wegen Christi Blut und Tod:</w:t>
      </w:r>
      <w:r>
        <w:br/>
        <w:t>Zusagen hat er nicht gewollt,</w:t>
      </w:r>
      <w:r>
        <w:br/>
        <w:t>ob du bis morgen leben sollt;</w:t>
      </w:r>
      <w:r>
        <w:br/>
        <w:t>Dass du musst sterben ist dir kund:</w:t>
      </w:r>
      <w:r>
        <w:br/>
        <w:t xml:space="preserve">verborgen ist des Todes </w:t>
      </w:r>
      <w:proofErr w:type="spellStart"/>
      <w:r>
        <w:t>Stund</w:t>
      </w:r>
      <w:proofErr w:type="spellEnd"/>
      <w:r>
        <w:t>.</w:t>
      </w:r>
    </w:p>
    <w:p w14:paraId="607EB33C" w14:textId="77777777" w:rsidR="00844FD5" w:rsidRDefault="00844FD5" w:rsidP="00844FD5">
      <w:pPr>
        <w:pStyle w:val="StandardWeb"/>
      </w:pPr>
      <w:r>
        <w:t>Heut lebst du, heut bekehre dich,</w:t>
      </w:r>
      <w:r>
        <w:br/>
        <w:t>eh morgen kommt kanns ändern sich;</w:t>
      </w:r>
      <w:r>
        <w:br/>
        <w:t>Wer heut ist frisch, gesund und rot,</w:t>
      </w:r>
      <w:r>
        <w:br/>
        <w:t>ist morgen krank, ja wohl gar tot:</w:t>
      </w:r>
      <w:r>
        <w:br/>
        <w:t xml:space="preserve">So du nun </w:t>
      </w:r>
      <w:proofErr w:type="spellStart"/>
      <w:r>
        <w:t>stirbest</w:t>
      </w:r>
      <w:proofErr w:type="spellEnd"/>
      <w:r>
        <w:t xml:space="preserve"> ohne </w:t>
      </w:r>
      <w:proofErr w:type="spellStart"/>
      <w:r>
        <w:t>Buß</w:t>
      </w:r>
      <w:proofErr w:type="spellEnd"/>
      <w:r>
        <w:t>,</w:t>
      </w:r>
      <w:r>
        <w:br/>
        <w:t>dein Seel und Leib dort brennen muss.</w:t>
      </w:r>
    </w:p>
    <w:p w14:paraId="77AEF244" w14:textId="77777777" w:rsidR="00844FD5" w:rsidRDefault="00844FD5" w:rsidP="00844FD5">
      <w:pPr>
        <w:pStyle w:val="StandardWeb"/>
      </w:pPr>
      <w:r>
        <w:t>Hilf, ob HErr Jesu! hilf du mir,</w:t>
      </w:r>
      <w:r>
        <w:br/>
        <w:t>dass ich noch heute komm zu dir</w:t>
      </w:r>
      <w:r>
        <w:br/>
        <w:t>Und Buße tu den Augenblick,</w:t>
      </w:r>
      <w:r>
        <w:br/>
        <w:t xml:space="preserve">eh mich der schnelle Tod </w:t>
      </w:r>
      <w:proofErr w:type="spellStart"/>
      <w:r>
        <w:t>hinrück</w:t>
      </w:r>
      <w:proofErr w:type="spellEnd"/>
      <w:r>
        <w:t>,</w:t>
      </w:r>
      <w:r>
        <w:br/>
        <w:t>Auf dass ich heut und jederzeit</w:t>
      </w:r>
      <w:r>
        <w:br/>
        <w:t>zu meiner Heimfahrt sei bereit.</w:t>
      </w:r>
    </w:p>
    <w:p w14:paraId="44597155" w14:textId="365D993B" w:rsidR="00E63182" w:rsidRDefault="00E63182" w:rsidP="00844FD5">
      <w:pPr>
        <w:pStyle w:val="berschrift1"/>
      </w:pPr>
      <w:r>
        <w:t>Speis uns, o Gott, deine Kinder</w:t>
      </w:r>
    </w:p>
    <w:p w14:paraId="10D2FAF0" w14:textId="62BE94A5" w:rsidR="00E63182" w:rsidRDefault="00E63182" w:rsidP="00844FD5">
      <w:pPr>
        <w:pStyle w:val="StandardWeb"/>
      </w:pPr>
      <w:r>
        <w:t>Speis uns, o Gott, deine Kinder,</w:t>
      </w:r>
      <w:r>
        <w:br/>
        <w:t>Tröste die betrübten Sünder;</w:t>
      </w:r>
      <w:r>
        <w:br/>
        <w:t>Sprich den Segen zu den Gaben,</w:t>
      </w:r>
      <w:r>
        <w:br/>
        <w:t>Die wir itzo vor uns haben,</w:t>
      </w:r>
      <w:r>
        <w:br/>
        <w:t>Dass sie uns zu diesem Leben</w:t>
      </w:r>
      <w:r>
        <w:br/>
        <w:t>Stärke, Kraft und Nahrung geben,</w:t>
      </w:r>
      <w:r>
        <w:br/>
        <w:t>Bis wir endlich zu den Frommen</w:t>
      </w:r>
      <w:r>
        <w:br/>
        <w:t xml:space="preserve">An die Himmelstafel kommen. </w:t>
      </w:r>
    </w:p>
    <w:p w14:paraId="08F175A0" w14:textId="77777777" w:rsidR="00E63182" w:rsidRDefault="00E63182" w:rsidP="00844FD5">
      <w:pPr>
        <w:pStyle w:val="StandardWeb"/>
      </w:pPr>
      <w:r>
        <w:t>Amen.</w:t>
      </w:r>
    </w:p>
    <w:p w14:paraId="50B1AF1C" w14:textId="77777777" w:rsidR="00844FD5" w:rsidRDefault="00844FD5" w:rsidP="00844FD5">
      <w:pPr>
        <w:pStyle w:val="berschrift1"/>
      </w:pPr>
      <w:r>
        <w:t>Treuer Wächter Israel</w:t>
      </w:r>
    </w:p>
    <w:p w14:paraId="4B97B5DD" w14:textId="77777777" w:rsidR="00844FD5" w:rsidRDefault="00844FD5" w:rsidP="00844FD5">
      <w:pPr>
        <w:pStyle w:val="StandardWeb"/>
      </w:pPr>
      <w:r>
        <w:t>Treuer Wächter Israel,</w:t>
      </w:r>
      <w:r>
        <w:br/>
        <w:t>des sich freuet meine Seel’,</w:t>
      </w:r>
      <w:r>
        <w:br/>
        <w:t>der du weißt um alles Leid</w:t>
      </w:r>
      <w:r>
        <w:br/>
        <w:t>deiner armen Christenheit:</w:t>
      </w:r>
      <w:r>
        <w:br/>
        <w:t>o du Wächter, der du nicht</w:t>
      </w:r>
      <w:r>
        <w:br/>
        <w:t xml:space="preserve">schläfst noch schlummerst, zu uns </w:t>
      </w:r>
      <w:proofErr w:type="spellStart"/>
      <w:r>
        <w:t>richt</w:t>
      </w:r>
      <w:proofErr w:type="spellEnd"/>
      <w:r>
        <w:br/>
        <w:t>dein hilfreiches Angesicht!</w:t>
      </w:r>
    </w:p>
    <w:p w14:paraId="1628C052" w14:textId="77777777" w:rsidR="00844FD5" w:rsidRDefault="00844FD5" w:rsidP="00844FD5">
      <w:pPr>
        <w:pStyle w:val="StandardWeb"/>
      </w:pPr>
      <w:r>
        <w:t>Schau, wie große Not und Qual</w:t>
      </w:r>
      <w:r>
        <w:br/>
        <w:t>trifft dein Volk jetzt überall;</w:t>
      </w:r>
      <w:r>
        <w:br/>
        <w:t>täglich wird der Trübsal mehr.</w:t>
      </w:r>
      <w:r>
        <w:br/>
      </w:r>
      <w:r>
        <w:lastRenderedPageBreak/>
        <w:t>Hilf, ach hilf, schütz deine Lehr’!</w:t>
      </w:r>
      <w:r>
        <w:br/>
        <w:t xml:space="preserve">Wir verderben, wir </w:t>
      </w:r>
      <w:proofErr w:type="spellStart"/>
      <w:r>
        <w:t>vergehn</w:t>
      </w:r>
      <w:proofErr w:type="spellEnd"/>
      <w:r>
        <w:t>,</w:t>
      </w:r>
      <w:r>
        <w:br/>
        <w:t xml:space="preserve">nichts wir sonst vor Augen </w:t>
      </w:r>
      <w:proofErr w:type="spellStart"/>
      <w:r>
        <w:t>sehn</w:t>
      </w:r>
      <w:proofErr w:type="spellEnd"/>
      <w:r>
        <w:t>,</w:t>
      </w:r>
      <w:r>
        <w:br/>
        <w:t xml:space="preserve">wo du nicht bei uns wirst </w:t>
      </w:r>
      <w:proofErr w:type="spellStart"/>
      <w:r>
        <w:t>stehn</w:t>
      </w:r>
      <w:proofErr w:type="spellEnd"/>
      <w:r>
        <w:t>.</w:t>
      </w:r>
    </w:p>
    <w:p w14:paraId="3466C5E2" w14:textId="77777777" w:rsidR="00844FD5" w:rsidRDefault="00844FD5" w:rsidP="00844FD5">
      <w:pPr>
        <w:pStyle w:val="StandardWeb"/>
      </w:pPr>
      <w:r>
        <w:t xml:space="preserve">Andre </w:t>
      </w:r>
      <w:proofErr w:type="spellStart"/>
      <w:r>
        <w:t>traun</w:t>
      </w:r>
      <w:proofErr w:type="spellEnd"/>
      <w:r>
        <w:t xml:space="preserve"> auf ihre Kraft,</w:t>
      </w:r>
      <w:r>
        <w:br/>
        <w:t>auf ihr Glück und Ritterschaft;</w:t>
      </w:r>
      <w:r>
        <w:br/>
        <w:t xml:space="preserve">deine Christen </w:t>
      </w:r>
      <w:proofErr w:type="spellStart"/>
      <w:r>
        <w:t>traun</w:t>
      </w:r>
      <w:proofErr w:type="spellEnd"/>
      <w:r>
        <w:t xml:space="preserve"> auf dich,</w:t>
      </w:r>
      <w:r>
        <w:br/>
        <w:t xml:space="preserve">auf dich </w:t>
      </w:r>
      <w:proofErr w:type="spellStart"/>
      <w:r>
        <w:t>traun</w:t>
      </w:r>
      <w:proofErr w:type="spellEnd"/>
      <w:r>
        <w:t xml:space="preserve"> sie </w:t>
      </w:r>
      <w:proofErr w:type="spellStart"/>
      <w:r>
        <w:t>festiglich</w:t>
      </w:r>
      <w:proofErr w:type="spellEnd"/>
      <w:r>
        <w:t>.</w:t>
      </w:r>
      <w:r>
        <w:br/>
        <w:t xml:space="preserve">Lass sie werden nicht </w:t>
      </w:r>
      <w:proofErr w:type="spellStart"/>
      <w:r>
        <w:t>zuschand</w:t>
      </w:r>
      <w:proofErr w:type="spellEnd"/>
      <w:r>
        <w:t>,</w:t>
      </w:r>
      <w:r>
        <w:br/>
        <w:t>bleib ihr Helfer und Beistand,</w:t>
      </w:r>
      <w:r>
        <w:br/>
        <w:t>sind sie dir doch all’ bekannt!</w:t>
      </w:r>
    </w:p>
    <w:p w14:paraId="00F24433" w14:textId="77777777" w:rsidR="0017720D" w:rsidRDefault="0017720D" w:rsidP="0017720D">
      <w:pPr>
        <w:pStyle w:val="berschrift1"/>
        <w:rPr>
          <w:rStyle w:val="Fett"/>
          <w:rFonts w:eastAsiaTheme="majorEastAsia"/>
        </w:rPr>
      </w:pPr>
      <w:proofErr w:type="spellStart"/>
      <w:r>
        <w:t>WAs</w:t>
      </w:r>
      <w:proofErr w:type="spellEnd"/>
      <w:r>
        <w:t xml:space="preserve"> willst du armer Erden-Kloß</w:t>
      </w:r>
    </w:p>
    <w:p w14:paraId="692F143E" w14:textId="77777777" w:rsidR="0017720D" w:rsidRDefault="0017720D" w:rsidP="0017720D">
      <w:pPr>
        <w:pStyle w:val="StandardWeb"/>
      </w:pPr>
      <w:r>
        <w:rPr>
          <w:rStyle w:val="Fett"/>
          <w:rFonts w:eastAsiaTheme="majorEastAsia"/>
        </w:rPr>
        <w:t xml:space="preserve">Aus D. </w:t>
      </w:r>
      <w:proofErr w:type="spellStart"/>
      <w:r>
        <w:rPr>
          <w:rStyle w:val="Fett"/>
          <w:rFonts w:eastAsiaTheme="majorEastAsia"/>
        </w:rPr>
        <w:t>Bernhardo</w:t>
      </w:r>
      <w:proofErr w:type="spellEnd"/>
      <w:r>
        <w:rPr>
          <w:rStyle w:val="Fett"/>
          <w:rFonts w:eastAsiaTheme="majorEastAsia"/>
        </w:rPr>
        <w:t>.</w:t>
      </w:r>
    </w:p>
    <w:p w14:paraId="4E2885CF" w14:textId="77777777" w:rsidR="0017720D" w:rsidRDefault="0017720D" w:rsidP="0017720D">
      <w:pPr>
        <w:pStyle w:val="StandardWeb"/>
      </w:pPr>
      <w:r>
        <w:t>Im Ton: Ach Gott vom Himmel sieh darein.</w:t>
      </w:r>
    </w:p>
    <w:p w14:paraId="03A2421A" w14:textId="77777777" w:rsidR="0017720D" w:rsidRDefault="0017720D" w:rsidP="0017720D">
      <w:pPr>
        <w:pStyle w:val="StandardWeb"/>
      </w:pPr>
      <w:proofErr w:type="spellStart"/>
      <w:r>
        <w:t>WAs</w:t>
      </w:r>
      <w:proofErr w:type="spellEnd"/>
      <w:r>
        <w:t xml:space="preserve"> willst du armer Erden-Kloß</w:t>
      </w:r>
      <w:r>
        <w:br/>
        <w:t>so sehr mit Hoffart prangen?</w:t>
      </w:r>
      <w:r>
        <w:br/>
        <w:t>Dein Elend ist zu viel und groß:</w:t>
      </w:r>
      <w:r>
        <w:br/>
        <w:t>du bist in Sünd empfangen,</w:t>
      </w:r>
      <w:r>
        <w:br/>
        <w:t>Mit Schmerz geboren auf die Welt,</w:t>
      </w:r>
      <w:r>
        <w:br/>
        <w:t>Schmerz dein ganz Leben überfällt,</w:t>
      </w:r>
      <w:r>
        <w:br/>
        <w:t>mit Schmerz musst du von dannen.</w:t>
      </w:r>
    </w:p>
    <w:p w14:paraId="02CE8224" w14:textId="77777777" w:rsidR="0017720D" w:rsidRDefault="0017720D" w:rsidP="0017720D">
      <w:pPr>
        <w:pStyle w:val="StandardWeb"/>
      </w:pPr>
      <w:r>
        <w:t>Was zierest du den Leib, das Haus,</w:t>
      </w:r>
      <w:r>
        <w:br/>
        <w:t>drin alles Siechtum stecket?</w:t>
      </w:r>
      <w:r>
        <w:br/>
        <w:t xml:space="preserve">Und </w:t>
      </w:r>
      <w:proofErr w:type="spellStart"/>
      <w:r>
        <w:t>queichelst</w:t>
      </w:r>
      <w:proofErr w:type="spellEnd"/>
      <w:r>
        <w:rPr>
          <w:rStyle w:val="Funotenzeichen"/>
        </w:rPr>
        <w:footnoteReference w:id="1"/>
      </w:r>
      <w:r>
        <w:t xml:space="preserve"> ihn so zärtlich aus</w:t>
      </w:r>
      <w:r>
        <w:br/>
        <w:t>mit dem, was ihm wohl schmecket?</w:t>
      </w:r>
      <w:r>
        <w:br/>
        <w:t>Weißt du denn nicht, nach wenig Tag</w:t>
      </w:r>
      <w:r>
        <w:br/>
        <w:t>dass er muss sterben mit Wehklag</w:t>
      </w:r>
      <w:r>
        <w:br/>
        <w:t>und ihn die Würmer fressen?</w:t>
      </w:r>
    </w:p>
    <w:p w14:paraId="47635660" w14:textId="77777777" w:rsidR="0017720D" w:rsidRDefault="0017720D" w:rsidP="0017720D">
      <w:pPr>
        <w:pStyle w:val="StandardWeb"/>
      </w:pPr>
      <w:r>
        <w:t>Vielmehr die edle Seele zier</w:t>
      </w:r>
      <w:r>
        <w:br/>
        <w:t xml:space="preserve">mit </w:t>
      </w:r>
      <w:proofErr w:type="spellStart"/>
      <w:r>
        <w:t>Buß</w:t>
      </w:r>
      <w:proofErr w:type="spellEnd"/>
      <w:r>
        <w:t xml:space="preserve"> und guten Werken,</w:t>
      </w:r>
      <w:r>
        <w:br/>
        <w:t>Das Himmelbrot ihr setze für,</w:t>
      </w:r>
      <w:r>
        <w:br/>
        <w:t>dadurch sie sich kann stärken.</w:t>
      </w:r>
      <w:r>
        <w:br/>
        <w:t>Denn sie ists, die da frei vom Tod</w:t>
      </w:r>
      <w:r>
        <w:br/>
        <w:t>im Himmel schweben soll vor Gott</w:t>
      </w:r>
      <w:r>
        <w:br/>
        <w:t xml:space="preserve">und allen </w:t>
      </w:r>
      <w:proofErr w:type="spellStart"/>
      <w:r>
        <w:t>heilgen</w:t>
      </w:r>
      <w:proofErr w:type="spellEnd"/>
      <w:r>
        <w:t xml:space="preserve"> Engeln.</w:t>
      </w:r>
    </w:p>
    <w:p w14:paraId="48F57CAA" w14:textId="77777777" w:rsidR="0017720D" w:rsidRDefault="0017720D" w:rsidP="0017720D">
      <w:pPr>
        <w:pStyle w:val="StandardWeb"/>
      </w:pPr>
      <w:r>
        <w:t>Warum pflegst du des Fleisches wohl</w:t>
      </w:r>
      <w:r>
        <w:br/>
        <w:t>und lässt die Seel verschmachten?</w:t>
      </w:r>
      <w:r>
        <w:br/>
        <w:t>Ists recht, dass man die Magd jetzt soll</w:t>
      </w:r>
      <w:r>
        <w:br/>
        <w:t>mehr denn die Frau selbst achten?</w:t>
      </w:r>
      <w:r>
        <w:br/>
        <w:t>Der Geist führt sonst das Regiment:</w:t>
      </w:r>
      <w:r>
        <w:br/>
      </w:r>
      <w:r>
        <w:lastRenderedPageBreak/>
        <w:t xml:space="preserve">bei dir ist solches </w:t>
      </w:r>
      <w:proofErr w:type="spellStart"/>
      <w:r>
        <w:t>umgewendt</w:t>
      </w:r>
      <w:proofErr w:type="spellEnd"/>
      <w:r>
        <w:t>,</w:t>
      </w:r>
      <w:r>
        <w:br/>
        <w:t>das Fleisch den Geist regieret.</w:t>
      </w:r>
    </w:p>
    <w:p w14:paraId="0CBC63CC" w14:textId="77777777" w:rsidR="0017720D" w:rsidRDefault="0017720D" w:rsidP="0017720D">
      <w:pPr>
        <w:pStyle w:val="StandardWeb"/>
      </w:pPr>
      <w:r>
        <w:t>Gott selbst, der größte HERR und Held,</w:t>
      </w:r>
      <w:r>
        <w:br/>
        <w:t>des Menschen Seel hoch schätzet</w:t>
      </w:r>
      <w:r>
        <w:br/>
        <w:t>Und sie weit über alle Welt</w:t>
      </w:r>
      <w:r>
        <w:br/>
        <w:t>und alle Himmel setzet:</w:t>
      </w:r>
      <w:r>
        <w:br/>
        <w:t>Denn für wen hat Er seinen Sohn,</w:t>
      </w:r>
      <w:r>
        <w:br/>
        <w:t xml:space="preserve">sein höchste Zierde, Freud und </w:t>
      </w:r>
      <w:proofErr w:type="spellStart"/>
      <w:r>
        <w:t>Kron</w:t>
      </w:r>
      <w:proofErr w:type="spellEnd"/>
      <w:r>
        <w:t>,</w:t>
      </w:r>
      <w:r>
        <w:br/>
        <w:t>ins Kreuzes Pein gegeben?</w:t>
      </w:r>
    </w:p>
    <w:p w14:paraId="324D3B03" w14:textId="77777777" w:rsidR="0017720D" w:rsidRDefault="0017720D" w:rsidP="0017720D">
      <w:pPr>
        <w:pStyle w:val="StandardWeb"/>
      </w:pPr>
      <w:r>
        <w:t xml:space="preserve">Traun! nicht dem Himmel, nicht der </w:t>
      </w:r>
      <w:proofErr w:type="spellStart"/>
      <w:r>
        <w:t>Erd</w:t>
      </w:r>
      <w:proofErr w:type="spellEnd"/>
      <w:r>
        <w:br/>
        <w:t>ist dies zu gut ergangen:</w:t>
      </w:r>
      <w:r>
        <w:br/>
        <w:t xml:space="preserve">Des Menschen Seel, so </w:t>
      </w:r>
      <w:proofErr w:type="spellStart"/>
      <w:r>
        <w:t>teur</w:t>
      </w:r>
      <w:proofErr w:type="spellEnd"/>
      <w:r>
        <w:t xml:space="preserve"> und wert,</w:t>
      </w:r>
      <w:r>
        <w:br/>
        <w:t>hat diese Gnad empfangen;</w:t>
      </w:r>
      <w:r>
        <w:br/>
        <w:t xml:space="preserve">Die ist ein solch </w:t>
      </w:r>
      <w:proofErr w:type="spellStart"/>
      <w:r>
        <w:t>teur</w:t>
      </w:r>
      <w:proofErr w:type="spellEnd"/>
      <w:r>
        <w:t xml:space="preserve"> Pfand und Gut,</w:t>
      </w:r>
      <w:r>
        <w:br/>
        <w:t>das ohne seines Sohnes Blut</w:t>
      </w:r>
      <w:r>
        <w:br/>
        <w:t>nicht könnt erlöset werden.</w:t>
      </w:r>
    </w:p>
    <w:p w14:paraId="57DDBAE1" w14:textId="77777777" w:rsidR="0017720D" w:rsidRDefault="0017720D" w:rsidP="0017720D">
      <w:pPr>
        <w:pStyle w:val="StandardWeb"/>
      </w:pPr>
      <w:r>
        <w:t xml:space="preserve">Ist deine </w:t>
      </w:r>
      <w:proofErr w:type="spellStart"/>
      <w:r>
        <w:t>Seel</w:t>
      </w:r>
      <w:proofErr w:type="spellEnd"/>
      <w:r>
        <w:t xml:space="preserve"> so hoch vor Gott,</w:t>
      </w:r>
      <w:r>
        <w:br/>
        <w:t>wie kannst du sie denn hassen</w:t>
      </w:r>
      <w:r>
        <w:br/>
        <w:t>Und wagen hin, als wär es Kot,</w:t>
      </w:r>
      <w:r>
        <w:br/>
        <w:t xml:space="preserve">den man </w:t>
      </w:r>
      <w:proofErr w:type="spellStart"/>
      <w:r>
        <w:t>findt</w:t>
      </w:r>
      <w:proofErr w:type="spellEnd"/>
      <w:r>
        <w:t xml:space="preserve"> auf der Gassen?</w:t>
      </w:r>
      <w:r>
        <w:br/>
        <w:t>Gedenk, dass Gottes liebster Sohn,</w:t>
      </w:r>
      <w:r>
        <w:br/>
        <w:t>gestiegen von des Himmels Thron,</w:t>
      </w:r>
      <w:r>
        <w:br/>
        <w:t>sie hat vom Tod errettet.</w:t>
      </w:r>
    </w:p>
    <w:p w14:paraId="70572CF1" w14:textId="77777777" w:rsidR="0017720D" w:rsidRDefault="0017720D" w:rsidP="0017720D">
      <w:pPr>
        <w:pStyle w:val="StandardWeb"/>
      </w:pPr>
      <w:r>
        <w:t>Denn als Er sie in schwerer Schuld</w:t>
      </w:r>
      <w:r>
        <w:br/>
        <w:t>vom Teufel fand gebunden,</w:t>
      </w:r>
      <w:r>
        <w:br/>
        <w:t>Und sie verdammet werden sollt</w:t>
      </w:r>
      <w:r>
        <w:br/>
        <w:t>zur Höllen alle Stunden:</w:t>
      </w:r>
      <w:r>
        <w:br/>
        <w:t>Vor Jammer ihm zerbrach sein Herz,</w:t>
      </w:r>
      <w:r>
        <w:br/>
        <w:t>er weinte über ihren Schmerz,</w:t>
      </w:r>
      <w:r>
        <w:br/>
        <w:t>davon sie selbst nichts wusste.</w:t>
      </w:r>
    </w:p>
    <w:p w14:paraId="5B640645" w14:textId="62A69FEF" w:rsidR="0017720D" w:rsidRDefault="0017720D" w:rsidP="0017720D">
      <w:pPr>
        <w:pStyle w:val="StandardWeb"/>
      </w:pPr>
      <w:r>
        <w:t>Ja, das noch mehr, so ließ er sich</w:t>
      </w:r>
      <w:r>
        <w:br/>
        <w:t>um ihretwillen töten,</w:t>
      </w:r>
      <w:r>
        <w:br/>
        <w:t>Errettet‘ sie ganz kräftiglich</w:t>
      </w:r>
      <w:r>
        <w:br/>
        <w:t>aus allen ihren Nöten:</w:t>
      </w:r>
      <w:r>
        <w:br/>
        <w:t>Sein Blutschweiß war das Lösegeld,</w:t>
      </w:r>
      <w:r>
        <w:br/>
        <w:t>das Er, der Heiland aller Welt,</w:t>
      </w:r>
      <w:r>
        <w:br/>
        <w:t xml:space="preserve">für sie bar </w:t>
      </w:r>
      <w:proofErr w:type="spellStart"/>
      <w:r>
        <w:t>ausgezahlet</w:t>
      </w:r>
      <w:proofErr w:type="spellEnd"/>
      <w:r>
        <w:t>.</w:t>
      </w:r>
    </w:p>
    <w:p w14:paraId="2751747D" w14:textId="77777777" w:rsidR="0017720D" w:rsidRDefault="0017720D" w:rsidP="0017720D">
      <w:pPr>
        <w:pStyle w:val="StandardWeb"/>
      </w:pPr>
      <w:r>
        <w:t>An dieses Opfer denke stets,</w:t>
      </w:r>
      <w:r>
        <w:br/>
        <w:t>das für dich ist gegeben.</w:t>
      </w:r>
      <w:r>
        <w:br/>
        <w:t>Nicht mehr so schlecht die Seele schätz,</w:t>
      </w:r>
      <w:r>
        <w:br/>
        <w:t>tu Gott nicht widerstreben:</w:t>
      </w:r>
      <w:r>
        <w:br/>
        <w:t xml:space="preserve">Schau doch, wie sehr war sie </w:t>
      </w:r>
      <w:proofErr w:type="spellStart"/>
      <w:r>
        <w:t>verwundt</w:t>
      </w:r>
      <w:proofErr w:type="spellEnd"/>
      <w:r>
        <w:t>,</w:t>
      </w:r>
      <w:r>
        <w:br/>
        <w:t xml:space="preserve">dass sie sonst </w:t>
      </w:r>
      <w:proofErr w:type="spellStart"/>
      <w:r>
        <w:t>nichtes</w:t>
      </w:r>
      <w:proofErr w:type="spellEnd"/>
      <w:r>
        <w:t xml:space="preserve"> heilen </w:t>
      </w:r>
      <w:proofErr w:type="spellStart"/>
      <w:r>
        <w:t>konnt</w:t>
      </w:r>
      <w:proofErr w:type="spellEnd"/>
      <w:r>
        <w:t>,</w:t>
      </w:r>
      <w:r>
        <w:br/>
        <w:t>denn Christi Blut und Striemen.</w:t>
      </w:r>
    </w:p>
    <w:p w14:paraId="7AEE96B4" w14:textId="77777777" w:rsidR="0017720D" w:rsidRDefault="0017720D" w:rsidP="0017720D">
      <w:pPr>
        <w:pStyle w:val="StandardWeb"/>
      </w:pPr>
      <w:r>
        <w:lastRenderedPageBreak/>
        <w:t>Wenn sie der Satan nicht zu Grund</w:t>
      </w:r>
      <w:r>
        <w:br/>
        <w:t>der alles Unglück stiftet,</w:t>
      </w:r>
      <w:r>
        <w:br/>
        <w:t>Durch List mit seinem Lügenmund</w:t>
      </w:r>
      <w:r>
        <w:br/>
        <w:t>bis in den Tod vergiftet,</w:t>
      </w:r>
      <w:r>
        <w:br/>
      </w:r>
      <w:proofErr w:type="spellStart"/>
      <w:r>
        <w:t>So</w:t>
      </w:r>
      <w:proofErr w:type="spellEnd"/>
      <w:r>
        <w:t xml:space="preserve"> hätte Gottes Sohn den Tod</w:t>
      </w:r>
      <w:r>
        <w:br/>
        <w:t>und so viel Marter, Hohn und Spott</w:t>
      </w:r>
      <w:r>
        <w:br/>
        <w:t>am Kreuz nicht leiden dürfen.</w:t>
      </w:r>
    </w:p>
    <w:p w14:paraId="2E18798B" w14:textId="2D527CA6" w:rsidR="0017720D" w:rsidRDefault="0017720D" w:rsidP="0017720D">
      <w:pPr>
        <w:pStyle w:val="StandardWeb"/>
      </w:pPr>
      <w:r>
        <w:t>Darum, o Mensch, verachte nicht</w:t>
      </w:r>
      <w:r>
        <w:br/>
        <w:t>das groß und schwere Leiden,</w:t>
      </w:r>
      <w:r>
        <w:br/>
        <w:t xml:space="preserve">Das er für dich hat selbst </w:t>
      </w:r>
      <w:proofErr w:type="spellStart"/>
      <w:r>
        <w:t>verricht</w:t>
      </w:r>
      <w:proofErr w:type="spellEnd"/>
      <w:r>
        <w:t>:</w:t>
      </w:r>
      <w:r>
        <w:br/>
        <w:t>tu alle Bosheit meiden.</w:t>
      </w:r>
      <w:r>
        <w:br/>
        <w:t>Schau doch, wie sich so treulich hat</w:t>
      </w:r>
      <w:r>
        <w:br/>
        <w:t xml:space="preserve">des Sohnes Gottes </w:t>
      </w:r>
      <w:proofErr w:type="spellStart"/>
      <w:r>
        <w:t>Majestat</w:t>
      </w:r>
      <w:proofErr w:type="spellEnd"/>
      <w:r>
        <w:br/>
        <w:t>in Not dein angenommen.</w:t>
      </w:r>
    </w:p>
    <w:p w14:paraId="7BFB909A" w14:textId="77777777" w:rsidR="0017720D" w:rsidRDefault="0017720D" w:rsidP="0017720D">
      <w:pPr>
        <w:pStyle w:val="StandardWeb"/>
      </w:pPr>
      <w:r>
        <w:t>Hilf Gott, dass ich mein Leben lang</w:t>
      </w:r>
      <w:r>
        <w:br/>
        <w:t>dies alles recht bedenke,</w:t>
      </w:r>
      <w:r>
        <w:br/>
        <w:t>Für deine Treu dir Lob und Dank</w:t>
      </w:r>
      <w:r>
        <w:br/>
        <w:t>in tiefster Demut schenke,</w:t>
      </w:r>
      <w:r>
        <w:br/>
        <w:t>Dass ich von Sünden trete ab,</w:t>
      </w:r>
      <w:r>
        <w:br/>
        <w:t>mein Herz bei dir im Himmel hab,</w:t>
      </w:r>
      <w:r>
        <w:br/>
        <w:t>nach meinem Heil stets trachte.</w:t>
      </w:r>
    </w:p>
    <w:p w14:paraId="7CE74C3E" w14:textId="77777777" w:rsidR="0017720D" w:rsidRDefault="0017720D" w:rsidP="0017720D">
      <w:pPr>
        <w:spacing w:after="0" w:line="240" w:lineRule="auto"/>
        <w:rPr>
          <w:rFonts w:eastAsia="Times New Roman"/>
          <w:szCs w:val="24"/>
          <w:lang w:eastAsia="de-DE"/>
        </w:rPr>
      </w:pPr>
      <w:r>
        <w:br w:type="page"/>
      </w:r>
    </w:p>
    <w:p w14:paraId="3DEA4C1C" w14:textId="77777777" w:rsidR="00844FD5" w:rsidRDefault="00844FD5" w:rsidP="00844FD5">
      <w:pPr>
        <w:pStyle w:val="berschrift1"/>
      </w:pPr>
      <w:r>
        <w:lastRenderedPageBreak/>
        <w:t>Was willst du dich betrüben</w:t>
      </w:r>
    </w:p>
    <w:p w14:paraId="6076AB9B" w14:textId="77777777" w:rsidR="00844FD5" w:rsidRDefault="00844FD5" w:rsidP="00844FD5">
      <w:pPr>
        <w:pStyle w:val="StandardWeb"/>
      </w:pPr>
      <w:r>
        <w:t>Was willst du dich betrüben,</w:t>
      </w:r>
      <w:r>
        <w:br/>
        <w:t>o meine liebe Seel’?</w:t>
      </w:r>
      <w:r>
        <w:br/>
        <w:t>Tu den nur herzlich lieben,</w:t>
      </w:r>
      <w:r>
        <w:br/>
        <w:t>der heißt Immanuel!</w:t>
      </w:r>
      <w:r>
        <w:br/>
        <w:t>Vertrau doch ihm allein;</w:t>
      </w:r>
      <w:r>
        <w:br/>
        <w:t>er wird gut alles machen</w:t>
      </w:r>
      <w:r>
        <w:br/>
        <w:t>und fördern deine Sachen,</w:t>
      </w:r>
      <w:r>
        <w:br/>
        <w:t>wie dir wird selig sein.</w:t>
      </w:r>
    </w:p>
    <w:p w14:paraId="43A2468E" w14:textId="77777777" w:rsidR="00844FD5" w:rsidRDefault="00844FD5" w:rsidP="00844FD5">
      <w:pPr>
        <w:pStyle w:val="StandardWeb"/>
      </w:pPr>
      <w:r>
        <w:t xml:space="preserve">Denn Gott </w:t>
      </w:r>
      <w:proofErr w:type="spellStart"/>
      <w:r>
        <w:t>verlässet</w:t>
      </w:r>
      <w:proofErr w:type="spellEnd"/>
      <w:r>
        <w:t xml:space="preserve"> keinen,</w:t>
      </w:r>
      <w:r>
        <w:br/>
        <w:t>der sich auf ihn verlässt.</w:t>
      </w:r>
      <w:r>
        <w:br/>
        <w:t>Er bleibt getreu den Seinen,</w:t>
      </w:r>
      <w:r>
        <w:br/>
        <w:t>die ihm vertrauen fest.</w:t>
      </w:r>
      <w:r>
        <w:br/>
        <w:t>Lässt sich’s an wunderlich,</w:t>
      </w:r>
      <w:r>
        <w:br/>
        <w:t>lass du gar nichts dir grauen;</w:t>
      </w:r>
      <w:r>
        <w:br/>
        <w:t>mit Freuden wirst du schauen,</w:t>
      </w:r>
      <w:r>
        <w:br/>
        <w:t>wie Gott wird helfen dir.</w:t>
      </w:r>
    </w:p>
    <w:p w14:paraId="437988FB" w14:textId="77777777" w:rsidR="00844FD5" w:rsidRDefault="00844FD5" w:rsidP="00844FD5">
      <w:pPr>
        <w:pStyle w:val="StandardWeb"/>
      </w:pPr>
      <w:r>
        <w:t>Auf ihn magst du es wagen</w:t>
      </w:r>
      <w:r>
        <w:br/>
        <w:t>getrost mit frischem Mut;</w:t>
      </w:r>
      <w:r>
        <w:br/>
        <w:t>mit ihm wirst du erjagen,</w:t>
      </w:r>
      <w:r>
        <w:br/>
        <w:t>was dir ist nütz und gut.</w:t>
      </w:r>
      <w:r>
        <w:br/>
        <w:t>Denn was Gott haben will,</w:t>
      </w:r>
      <w:r>
        <w:br/>
        <w:t>das kann niemand verhindern</w:t>
      </w:r>
      <w:r>
        <w:br/>
        <w:t>aus allen Menschenkindern,</w:t>
      </w:r>
      <w:r>
        <w:br/>
        <w:t>soviel ihr’ sind im Spiel.</w:t>
      </w:r>
    </w:p>
    <w:p w14:paraId="2888E565" w14:textId="77777777" w:rsidR="00844FD5" w:rsidRDefault="00844FD5" w:rsidP="00844FD5">
      <w:pPr>
        <w:pStyle w:val="StandardWeb"/>
      </w:pPr>
      <w:r>
        <w:t xml:space="preserve">Er </w:t>
      </w:r>
      <w:proofErr w:type="spellStart"/>
      <w:r>
        <w:t>richt’s</w:t>
      </w:r>
      <w:proofErr w:type="spellEnd"/>
      <w:r>
        <w:t xml:space="preserve"> zu seinen Ehren</w:t>
      </w:r>
      <w:r>
        <w:br/>
        <w:t>und deiner Seligkeit.</w:t>
      </w:r>
      <w:r>
        <w:br/>
        <w:t>Soll’s sein, kein Mensch kann’s stören,</w:t>
      </w:r>
      <w:r>
        <w:br/>
        <w:t>wenn’s ihm war noch so leid.</w:t>
      </w:r>
      <w:r>
        <w:br/>
        <w:t>Will’s denn Gott haben nicht,</w:t>
      </w:r>
      <w:r>
        <w:br/>
        <w:t>so kann’s niemand forttreiben,</w:t>
      </w:r>
      <w:r>
        <w:br/>
        <w:t xml:space="preserve">es muss </w:t>
      </w:r>
      <w:proofErr w:type="spellStart"/>
      <w:r>
        <w:t>zurückebleiben</w:t>
      </w:r>
      <w:proofErr w:type="spellEnd"/>
      <w:r>
        <w:t>.</w:t>
      </w:r>
      <w:r>
        <w:br/>
        <w:t>Was Gott will, das geschieht.</w:t>
      </w:r>
    </w:p>
    <w:p w14:paraId="26D50FDC" w14:textId="77777777" w:rsidR="00844FD5" w:rsidRDefault="00844FD5" w:rsidP="00844FD5">
      <w:pPr>
        <w:pStyle w:val="StandardWeb"/>
      </w:pPr>
      <w:r>
        <w:t>Drum ich mich ihm ergeben,</w:t>
      </w:r>
      <w:r>
        <w:br/>
        <w:t>dem sei es heimgestellt.</w:t>
      </w:r>
      <w:r>
        <w:br/>
        <w:t>Nach nichts mehr ich sonst strebe</w:t>
      </w:r>
      <w:r>
        <w:br/>
        <w:t>denn nur, was ihm gefällt.</w:t>
      </w:r>
      <w:r>
        <w:br/>
        <w:t>Sein Will’ ist mein Begier.</w:t>
      </w:r>
      <w:r>
        <w:br/>
        <w:t>Der ist und bleibt der beste,</w:t>
      </w:r>
      <w:r>
        <w:br/>
        <w:t>das glaub’ ich steif und feste.</w:t>
      </w:r>
      <w:r>
        <w:br/>
        <w:t>Wohl dem, der glaubt mit mir!</w:t>
      </w:r>
    </w:p>
    <w:p w14:paraId="6E95DDA6" w14:textId="77777777" w:rsidR="0017720D" w:rsidRDefault="0017720D" w:rsidP="0017720D">
      <w:pPr>
        <w:pStyle w:val="berschrift1"/>
      </w:pPr>
      <w:r>
        <w:t>Wenn dein herzliebster Sohn, o Gott</w:t>
      </w:r>
    </w:p>
    <w:p w14:paraId="06650B2A" w14:textId="77777777" w:rsidR="0017720D" w:rsidRDefault="0017720D" w:rsidP="0017720D">
      <w:pPr>
        <w:pStyle w:val="StandardWeb"/>
      </w:pPr>
      <w:r>
        <w:rPr>
          <w:rStyle w:val="Hervorhebung"/>
        </w:rPr>
        <w:t xml:space="preserve">Im Ton: Allein Gott in der </w:t>
      </w:r>
      <w:proofErr w:type="spellStart"/>
      <w:r>
        <w:rPr>
          <w:rStyle w:val="Hervorhebung"/>
        </w:rPr>
        <w:t>Höh</w:t>
      </w:r>
      <w:proofErr w:type="spellEnd"/>
      <w:r>
        <w:rPr>
          <w:rStyle w:val="Hervorhebung"/>
        </w:rPr>
        <w:t xml:space="preserve"> sei </w:t>
      </w:r>
      <w:proofErr w:type="spellStart"/>
      <w:r>
        <w:rPr>
          <w:rStyle w:val="Hervorhebung"/>
        </w:rPr>
        <w:t>Ehr</w:t>
      </w:r>
      <w:proofErr w:type="spellEnd"/>
      <w:r>
        <w:rPr>
          <w:rStyle w:val="Hervorhebung"/>
        </w:rPr>
        <w:t>.</w:t>
      </w:r>
    </w:p>
    <w:p w14:paraId="6D6A066C" w14:textId="77777777" w:rsidR="0017720D" w:rsidRDefault="0017720D" w:rsidP="0017720D">
      <w:pPr>
        <w:pStyle w:val="StandardWeb"/>
      </w:pPr>
      <w:r>
        <w:lastRenderedPageBreak/>
        <w:t>Wenn dein herzliebster Sohn, o Gott,</w:t>
      </w:r>
      <w:r>
        <w:br/>
        <w:t>nicht wär auf Erden kommen,</w:t>
      </w:r>
      <w:r>
        <w:br/>
        <w:t>Und hätt, da ich in Sünden tot,</w:t>
      </w:r>
      <w:r>
        <w:br/>
        <w:t>mein Fleisch nicht angenommen,</w:t>
      </w:r>
      <w:r>
        <w:br/>
        <w:t xml:space="preserve">So müsst ich armes </w:t>
      </w:r>
      <w:proofErr w:type="spellStart"/>
      <w:r>
        <w:t>Würmelein</w:t>
      </w:r>
      <w:proofErr w:type="spellEnd"/>
      <w:r>
        <w:br/>
        <w:t>zur Hölle wandern in die Pein</w:t>
      </w:r>
      <w:r>
        <w:br/>
        <w:t>um meiner Sünde willen.</w:t>
      </w:r>
    </w:p>
    <w:p w14:paraId="178557F8" w14:textId="77777777" w:rsidR="0017720D" w:rsidRDefault="0017720D" w:rsidP="0017720D">
      <w:pPr>
        <w:pStyle w:val="StandardWeb"/>
      </w:pPr>
      <w:r>
        <w:t>Jetzt aber hab ich Ruh und Rast,</w:t>
      </w:r>
      <w:r>
        <w:br/>
        <w:t>darf nimmermehr verzagen,</w:t>
      </w:r>
      <w:r>
        <w:br/>
        <w:t>Weil Er die schwere Sündenlast</w:t>
      </w:r>
      <w:r>
        <w:br/>
        <w:t>für mich hat selbst getragen:</w:t>
      </w:r>
      <w:r>
        <w:br/>
        <w:t>Er hat mit dir versöhnet mich,</w:t>
      </w:r>
      <w:r>
        <w:br/>
        <w:t>da er am Kreuz ließ töten sich,</w:t>
      </w:r>
      <w:r>
        <w:br/>
        <w:t>auf dass ich selig würde.</w:t>
      </w:r>
    </w:p>
    <w:p w14:paraId="718C8CF3" w14:textId="5084CA90" w:rsidR="0017720D" w:rsidRDefault="0017720D" w:rsidP="0017720D">
      <w:pPr>
        <w:pStyle w:val="StandardWeb"/>
      </w:pPr>
      <w:r>
        <w:t>Drum ist getrost mein Herz und Mut</w:t>
      </w:r>
      <w:r>
        <w:br/>
        <w:t>mit kindlichem Vertrauen:</w:t>
      </w:r>
      <w:r>
        <w:br/>
        <w:t xml:space="preserve">Auf dies sein </w:t>
      </w:r>
      <w:proofErr w:type="spellStart"/>
      <w:r>
        <w:t>rosenfarbes</w:t>
      </w:r>
      <w:proofErr w:type="spellEnd"/>
      <w:r>
        <w:t xml:space="preserve"> Blut</w:t>
      </w:r>
      <w:r>
        <w:br/>
        <w:t>will ich mein Hoffnung bauen,</w:t>
      </w:r>
      <w:r>
        <w:br/>
        <w:t>Das er für mich vergossen hat,</w:t>
      </w:r>
      <w:r>
        <w:br/>
        <w:t>gewaschen ab die Missetat,</w:t>
      </w:r>
      <w:r>
        <w:br/>
        <w:t>und mir das Heil erworben.</w:t>
      </w:r>
    </w:p>
    <w:p w14:paraId="38082789" w14:textId="77777777" w:rsidR="0017720D" w:rsidRDefault="0017720D" w:rsidP="0017720D">
      <w:pPr>
        <w:pStyle w:val="StandardWeb"/>
      </w:pPr>
      <w:r>
        <w:t>An seinem Blut erquick ich mich</w:t>
      </w:r>
      <w:r>
        <w:br/>
        <w:t>und komm zu dir mit Freuden,</w:t>
      </w:r>
      <w:r>
        <w:br/>
        <w:t xml:space="preserve">Ich suche Gnad </w:t>
      </w:r>
      <w:proofErr w:type="spellStart"/>
      <w:r>
        <w:t>demütiglich</w:t>
      </w:r>
      <w:proofErr w:type="spellEnd"/>
      <w:r>
        <w:t>:</w:t>
      </w:r>
      <w:r>
        <w:br/>
        <w:t>von dir soll mich nichts scheiden:</w:t>
      </w:r>
      <w:r>
        <w:br/>
        <w:t>Was mir erworben hat dein Sohn</w:t>
      </w:r>
      <w:r>
        <w:br/>
        <w:t xml:space="preserve">durch seinen Tod und </w:t>
      </w:r>
      <w:proofErr w:type="spellStart"/>
      <w:r>
        <w:t>Marterkron</w:t>
      </w:r>
      <w:proofErr w:type="spellEnd"/>
      <w:r>
        <w:t>,</w:t>
      </w:r>
      <w:r>
        <w:br/>
        <w:t>kann mir kein Teufel rauben.</w:t>
      </w:r>
    </w:p>
    <w:p w14:paraId="2BE183EB" w14:textId="77777777" w:rsidR="0017720D" w:rsidRDefault="0017720D" w:rsidP="0017720D">
      <w:pPr>
        <w:pStyle w:val="StandardWeb"/>
      </w:pPr>
      <w:r>
        <w:t>Nichts hilft mich die Gerechtigkeit,</w:t>
      </w:r>
      <w:r>
        <w:br/>
        <w:t>die vom Gesetz herrühret:</w:t>
      </w:r>
      <w:r>
        <w:br/>
        <w:t xml:space="preserve">Wer sich in </w:t>
      </w:r>
      <w:proofErr w:type="spellStart"/>
      <w:r>
        <w:t>eignem</w:t>
      </w:r>
      <w:proofErr w:type="spellEnd"/>
      <w:r>
        <w:t xml:space="preserve"> Werk erfreut,</w:t>
      </w:r>
      <w:r>
        <w:br/>
        <w:t>wird jämmerlich verführet:</w:t>
      </w:r>
      <w:r>
        <w:br/>
        <w:t>Des Herren Jesu Werk allein</w:t>
      </w:r>
      <w:r>
        <w:br/>
        <w:t>das machts, dass ich kann selig sein,</w:t>
      </w:r>
      <w:r>
        <w:br/>
        <w:t xml:space="preserve">der </w:t>
      </w:r>
      <w:proofErr w:type="spellStart"/>
      <w:r>
        <w:t>ichs</w:t>
      </w:r>
      <w:proofErr w:type="spellEnd"/>
      <w:r>
        <w:t xml:space="preserve"> mit Glauben fasse.</w:t>
      </w:r>
    </w:p>
    <w:p w14:paraId="147E4DBD" w14:textId="77777777" w:rsidR="00844FD5" w:rsidRDefault="00844FD5" w:rsidP="00844FD5">
      <w:pPr>
        <w:pStyle w:val="berschrift1"/>
        <w:rPr>
          <w:rStyle w:val="Fett"/>
        </w:rPr>
      </w:pPr>
      <w:r>
        <w:t>WO soll ich fliehen hin</w:t>
      </w:r>
    </w:p>
    <w:p w14:paraId="4C78FBEA" w14:textId="77777777" w:rsidR="00844FD5" w:rsidRDefault="00844FD5" w:rsidP="00844FD5">
      <w:pPr>
        <w:pStyle w:val="StandardWeb"/>
      </w:pPr>
      <w:r>
        <w:rPr>
          <w:rStyle w:val="Fett"/>
        </w:rPr>
        <w:t xml:space="preserve">Aus </w:t>
      </w:r>
      <w:proofErr w:type="spellStart"/>
      <w:r>
        <w:rPr>
          <w:rStyle w:val="Fett"/>
        </w:rPr>
        <w:t>Taulero</w:t>
      </w:r>
      <w:proofErr w:type="spellEnd"/>
      <w:r>
        <w:rPr>
          <w:rStyle w:val="Fett"/>
        </w:rPr>
        <w:t>.</w:t>
      </w:r>
    </w:p>
    <w:p w14:paraId="586518F2" w14:textId="77777777" w:rsidR="00844FD5" w:rsidRDefault="00844FD5" w:rsidP="00844FD5">
      <w:pPr>
        <w:pStyle w:val="StandardWeb"/>
      </w:pPr>
      <w:r>
        <w:rPr>
          <w:rStyle w:val="Hervorhebung"/>
        </w:rPr>
        <w:t>Im Ton: Auf meinen lieben Gott.</w:t>
      </w:r>
    </w:p>
    <w:p w14:paraId="397AED0E" w14:textId="77777777" w:rsidR="00844FD5" w:rsidRDefault="00844FD5" w:rsidP="00844FD5">
      <w:pPr>
        <w:pStyle w:val="StandardWeb"/>
      </w:pPr>
      <w:r>
        <w:t>WO soll ich fliehen hin,</w:t>
      </w:r>
      <w:r>
        <w:br/>
        <w:t>weil ich beschweret bin</w:t>
      </w:r>
      <w:r>
        <w:br/>
        <w:t>Mit viel und großen Sünden?</w:t>
      </w:r>
      <w:r>
        <w:br/>
        <w:t>wo kann ich Rettung finden?</w:t>
      </w:r>
      <w:r>
        <w:br/>
      </w:r>
      <w:r>
        <w:lastRenderedPageBreak/>
        <w:t>Wann alle Welt herkäme,</w:t>
      </w:r>
      <w:r>
        <w:br/>
        <w:t>mein Angst sie nicht wegnähme.</w:t>
      </w:r>
    </w:p>
    <w:p w14:paraId="3BE51691" w14:textId="115BE37C" w:rsidR="00844FD5" w:rsidRDefault="00844FD5" w:rsidP="00844FD5">
      <w:pPr>
        <w:pStyle w:val="StandardWeb"/>
      </w:pPr>
      <w:r>
        <w:t>O JESU voller Gnad!</w:t>
      </w:r>
      <w:r>
        <w:br/>
        <w:t>auf dein Gebot und Rat</w:t>
      </w:r>
      <w:r>
        <w:br/>
        <w:t>Kommt mein betrübt Gemüte</w:t>
      </w:r>
      <w:r>
        <w:br/>
        <w:t>zu deiner großen Güte:</w:t>
      </w:r>
      <w:r>
        <w:br/>
        <w:t>Lass du auf mein Gewissen</w:t>
      </w:r>
      <w:r>
        <w:br/>
        <w:t>ein Gnadentröpflein fließen.</w:t>
      </w:r>
    </w:p>
    <w:p w14:paraId="5E9F8267" w14:textId="77777777" w:rsidR="00844FD5" w:rsidRDefault="00844FD5" w:rsidP="00844FD5">
      <w:pPr>
        <w:pStyle w:val="StandardWeb"/>
      </w:pPr>
      <w:r>
        <w:t>Ich, dein betrübtes Kind,</w:t>
      </w:r>
      <w:r>
        <w:br/>
      </w:r>
      <w:proofErr w:type="spellStart"/>
      <w:r>
        <w:t>werf</w:t>
      </w:r>
      <w:proofErr w:type="spellEnd"/>
      <w:r>
        <w:t xml:space="preserve"> alle meine Sünd,</w:t>
      </w:r>
      <w:r>
        <w:br/>
        <w:t>So viel ihr in mir stecken</w:t>
      </w:r>
      <w:r>
        <w:br/>
        <w:t>und mich so heftig schrecken,</w:t>
      </w:r>
      <w:r>
        <w:br/>
        <w:t>In deine tiefen Wunden,</w:t>
      </w:r>
      <w:r>
        <w:br/>
        <w:t>da ich stets Heil gefunden.</w:t>
      </w:r>
    </w:p>
    <w:p w14:paraId="285A9F6F" w14:textId="77777777" w:rsidR="00844FD5" w:rsidRDefault="00844FD5" w:rsidP="00844FD5">
      <w:pPr>
        <w:pStyle w:val="StandardWeb"/>
      </w:pPr>
      <w:r>
        <w:t>Durch dein unschuldig Blut,</w:t>
      </w:r>
      <w:r>
        <w:br/>
        <w:t>die schöne rote Flut,</w:t>
      </w:r>
      <w:r>
        <w:br/>
        <w:t>Wasch ab all meine Sünde,</w:t>
      </w:r>
      <w:r>
        <w:br/>
        <w:t>mit Trost mein Herz verbinde,</w:t>
      </w:r>
      <w:r>
        <w:br/>
        <w:t>Und ihr nicht mehr gedenke,</w:t>
      </w:r>
      <w:r>
        <w:br/>
        <w:t>ins Meer sie tief versenke.</w:t>
      </w:r>
    </w:p>
    <w:p w14:paraId="37A31C06" w14:textId="77777777" w:rsidR="00844FD5" w:rsidRDefault="00844FD5" w:rsidP="00844FD5">
      <w:pPr>
        <w:pStyle w:val="StandardWeb"/>
      </w:pPr>
      <w:r>
        <w:t xml:space="preserve">Du bist der, der mich </w:t>
      </w:r>
      <w:proofErr w:type="spellStart"/>
      <w:r>
        <w:t>tröst</w:t>
      </w:r>
      <w:proofErr w:type="spellEnd"/>
      <w:r>
        <w:t>,</w:t>
      </w:r>
      <w:r>
        <w:br/>
        <w:t>weil du mich selbst erlöst:</w:t>
      </w:r>
      <w:r>
        <w:br/>
        <w:t>Was ich gesündigt habe</w:t>
      </w:r>
      <w:r>
        <w:br/>
        <w:t>hast du verscharrt im Grabe,</w:t>
      </w:r>
      <w:r>
        <w:br/>
        <w:t>Da hast du es verschlossen,</w:t>
      </w:r>
      <w:r>
        <w:br/>
        <w:t>da wirds auch bleiben müssen.</w:t>
      </w:r>
    </w:p>
    <w:p w14:paraId="0776DC96" w14:textId="77777777" w:rsidR="00844FD5" w:rsidRDefault="00844FD5" w:rsidP="00844FD5">
      <w:pPr>
        <w:pStyle w:val="StandardWeb"/>
      </w:pPr>
      <w:r>
        <w:t>Ist meine Bosheit groß,</w:t>
      </w:r>
      <w:r>
        <w:br/>
        <w:t xml:space="preserve">so </w:t>
      </w:r>
      <w:proofErr w:type="spellStart"/>
      <w:r>
        <w:t>werd</w:t>
      </w:r>
      <w:proofErr w:type="spellEnd"/>
      <w:r>
        <w:t xml:space="preserve"> ich ihr doch los,</w:t>
      </w:r>
      <w:r>
        <w:br/>
        <w:t>Wann ich dein Blut auffasse</w:t>
      </w:r>
      <w:r>
        <w:br/>
        <w:t>und mich darauf verlasse:</w:t>
      </w:r>
      <w:r>
        <w:br/>
        <w:t>Wer sich zu dir nur findet,</w:t>
      </w:r>
      <w:r>
        <w:br/>
        <w:t>all Angst ihm bald verschwindet.</w:t>
      </w:r>
    </w:p>
    <w:p w14:paraId="75F92820" w14:textId="77777777" w:rsidR="00844FD5" w:rsidRDefault="00844FD5" w:rsidP="00844FD5">
      <w:pPr>
        <w:pStyle w:val="StandardWeb"/>
      </w:pPr>
      <w:r>
        <w:t>Mir mangelt zwar sehr viel,</w:t>
      </w:r>
      <w:r>
        <w:br/>
        <w:t>doch was ich haben will,</w:t>
      </w:r>
      <w:r>
        <w:br/>
        <w:t>Ist alles mir zu gute</w:t>
      </w:r>
      <w:r>
        <w:br/>
        <w:t>erlangt mit deinem Blute:</w:t>
      </w:r>
      <w:r>
        <w:br/>
        <w:t>Damit ich überwinde</w:t>
      </w:r>
      <w:r>
        <w:br/>
        <w:t>Tod, Teufel, Höll und Sünde.</w:t>
      </w:r>
    </w:p>
    <w:p w14:paraId="72855852" w14:textId="77777777" w:rsidR="00844FD5" w:rsidRDefault="00844FD5" w:rsidP="00844FD5">
      <w:pPr>
        <w:pStyle w:val="StandardWeb"/>
      </w:pPr>
      <w:r>
        <w:t>Und wenn des Satans Heer</w:t>
      </w:r>
      <w:r>
        <w:br/>
        <w:t>mir ganz entgegen wär,</w:t>
      </w:r>
      <w:r>
        <w:br/>
        <w:t>Darf ich doch nicht verzagen:</w:t>
      </w:r>
      <w:r>
        <w:br/>
        <w:t>mit dir kann ich sie schlagen,</w:t>
      </w:r>
      <w:r>
        <w:br/>
        <w:t>Dein Blut darf ich nur zeigen,</w:t>
      </w:r>
      <w:r>
        <w:br/>
        <w:t>so muss ihr Trotz bald schweigen.</w:t>
      </w:r>
    </w:p>
    <w:p w14:paraId="009A3602" w14:textId="77777777" w:rsidR="00844FD5" w:rsidRDefault="00844FD5" w:rsidP="00844FD5">
      <w:pPr>
        <w:pStyle w:val="StandardWeb"/>
      </w:pPr>
      <w:r>
        <w:lastRenderedPageBreak/>
        <w:t>Dein Blut, der edle Saft,</w:t>
      </w:r>
      <w:r>
        <w:br/>
        <w:t>hat solche Stärk und Kraft,</w:t>
      </w:r>
      <w:r>
        <w:br/>
        <w:t xml:space="preserve">Dass auch ein Tröpflein </w:t>
      </w:r>
      <w:proofErr w:type="spellStart"/>
      <w:r>
        <w:t>kleine</w:t>
      </w:r>
      <w:proofErr w:type="spellEnd"/>
      <w:r>
        <w:br/>
        <w:t>die ganze Welt kann reine,</w:t>
      </w:r>
      <w:r>
        <w:br/>
        <w:t>Ja gar aus Teufels Rachen</w:t>
      </w:r>
      <w:r>
        <w:br/>
        <w:t>frei, los und selig machen.</w:t>
      </w:r>
    </w:p>
    <w:p w14:paraId="371693B7" w14:textId="77777777" w:rsidR="00844FD5" w:rsidRDefault="00844FD5" w:rsidP="00844FD5">
      <w:pPr>
        <w:pStyle w:val="StandardWeb"/>
      </w:pPr>
      <w:r>
        <w:t>Darum allein auf dich,</w:t>
      </w:r>
      <w:r>
        <w:br/>
        <w:t>HERR Christ, verlass ich mich.</w:t>
      </w:r>
      <w:r>
        <w:br/>
        <w:t>Jetzt kann ich nicht verderben,</w:t>
      </w:r>
      <w:r>
        <w:br/>
        <w:t>dein Reich muss ich ererben,</w:t>
      </w:r>
      <w:r>
        <w:br/>
        <w:t xml:space="preserve">Denn du hast </w:t>
      </w:r>
      <w:proofErr w:type="spellStart"/>
      <w:r>
        <w:t>mirs</w:t>
      </w:r>
      <w:proofErr w:type="spellEnd"/>
      <w:r>
        <w:t xml:space="preserve"> erworben,</w:t>
      </w:r>
      <w:r>
        <w:br/>
        <w:t>da du für mich gestorben.</w:t>
      </w:r>
    </w:p>
    <w:p w14:paraId="782D94AB" w14:textId="77777777" w:rsidR="00844FD5" w:rsidRDefault="00844FD5" w:rsidP="00844FD5">
      <w:pPr>
        <w:pStyle w:val="StandardWeb"/>
      </w:pPr>
      <w:r>
        <w:t>Führ auch mein Herz und Sinn</w:t>
      </w:r>
      <w:r>
        <w:br/>
        <w:t>durch deinen Geist dahin,</w:t>
      </w:r>
      <w:r>
        <w:br/>
        <w:t xml:space="preserve">Dass ich </w:t>
      </w:r>
      <w:proofErr w:type="spellStart"/>
      <w:r>
        <w:t>mög</w:t>
      </w:r>
      <w:proofErr w:type="spellEnd"/>
      <w:r>
        <w:t xml:space="preserve"> alles meiden,</w:t>
      </w:r>
      <w:r>
        <w:br/>
        <w:t>was mich und dich kann scheiden,</w:t>
      </w:r>
      <w:r>
        <w:br/>
        <w:t>Und ich an deinem Leibe</w:t>
      </w:r>
      <w:r>
        <w:br/>
        <w:t>ein Gliedmaß ewig bleibe.</w:t>
      </w:r>
    </w:p>
    <w:p w14:paraId="01C0B30B" w14:textId="09C5817A" w:rsidR="00E63182" w:rsidRDefault="00E63182" w:rsidP="00844FD5">
      <w:pPr>
        <w:pStyle w:val="berschrift1"/>
      </w:pPr>
      <w:r>
        <w:t>Zion klagt mit Angst und Schmerzen</w:t>
      </w:r>
    </w:p>
    <w:p w14:paraId="4A2B781D" w14:textId="013C4F74" w:rsidR="00E63182" w:rsidRDefault="00E63182" w:rsidP="00844FD5">
      <w:pPr>
        <w:pStyle w:val="StandardWeb"/>
      </w:pPr>
      <w:r>
        <w:t>1. Zion klagt mit Angst und Schmerzen,</w:t>
      </w:r>
      <w:r>
        <w:br/>
        <w:t>Zion, Gottes werte Stadt,</w:t>
      </w:r>
      <w:r>
        <w:br/>
        <w:t>Die er trägt in seinem Herzen,</w:t>
      </w:r>
      <w:r>
        <w:br/>
        <w:t>Die er sich erwählet hat.</w:t>
      </w:r>
      <w:r>
        <w:br/>
        <w:t>Ach, spricht sie, wie hat mein Gott</w:t>
      </w:r>
      <w:r>
        <w:br/>
        <w:t>Mich verlassen in der Not</w:t>
      </w:r>
      <w:r>
        <w:br/>
        <w:t>Und lässt mich so harte pressen!</w:t>
      </w:r>
      <w:r>
        <w:br/>
        <w:t>Meiner hat er ganz vergessen.</w:t>
      </w:r>
    </w:p>
    <w:p w14:paraId="00ABD7CA" w14:textId="77777777" w:rsidR="00E63182" w:rsidRDefault="00E63182" w:rsidP="00844FD5">
      <w:pPr>
        <w:pStyle w:val="StandardWeb"/>
      </w:pPr>
      <w:r>
        <w:t>2. Der Gott, der mir hat versprochen</w:t>
      </w:r>
      <w:r>
        <w:br/>
        <w:t>Seinen Beistand jederzeit,</w:t>
      </w:r>
      <w:r>
        <w:br/>
        <w:t>Der lässt sich vergebens suchen</w:t>
      </w:r>
      <w:r>
        <w:br/>
      </w:r>
      <w:proofErr w:type="spellStart"/>
      <w:r>
        <w:t>Jetzt</w:t>
      </w:r>
      <w:proofErr w:type="spellEnd"/>
      <w:r>
        <w:t xml:space="preserve"> in meiner Traurigkeit.</w:t>
      </w:r>
      <w:r>
        <w:br/>
        <w:t>Ach, will er denn für und für</w:t>
      </w:r>
      <w:r>
        <w:br/>
        <w:t>Grausam zürnen über mir?</w:t>
      </w:r>
      <w:r>
        <w:br/>
        <w:t>Kann und will er sich der Armen</w:t>
      </w:r>
      <w:r>
        <w:br/>
      </w:r>
      <w:proofErr w:type="spellStart"/>
      <w:r>
        <w:t>Jetzt</w:t>
      </w:r>
      <w:proofErr w:type="spellEnd"/>
      <w:r>
        <w:t xml:space="preserve"> nicht wie vorhin erbarmen?</w:t>
      </w:r>
    </w:p>
    <w:p w14:paraId="5B821F65" w14:textId="77777777" w:rsidR="00E63182" w:rsidRDefault="00E63182" w:rsidP="00844FD5">
      <w:pPr>
        <w:pStyle w:val="StandardWeb"/>
      </w:pPr>
      <w:r>
        <w:t>3. Zion, o du Vielgeliebte!</w:t>
      </w:r>
      <w:r>
        <w:br/>
        <w:t>Sprach zu ihr des Herren Mund,</w:t>
      </w:r>
      <w:r>
        <w:br/>
        <w:t>Zwar du bist jetzt die Betrübte,</w:t>
      </w:r>
      <w:r>
        <w:br/>
        <w:t xml:space="preserve">Seel‘ und Geist ist dir </w:t>
      </w:r>
      <w:proofErr w:type="spellStart"/>
      <w:r>
        <w:t>verwund’t</w:t>
      </w:r>
      <w:proofErr w:type="spellEnd"/>
      <w:r>
        <w:t>;</w:t>
      </w:r>
      <w:r>
        <w:br/>
        <w:t>Doch stell alles Trauern ein!</w:t>
      </w:r>
      <w:r>
        <w:br/>
        <w:t>Wo mag eine Mutter sein,</w:t>
      </w:r>
      <w:r>
        <w:br/>
        <w:t>Die ihr eigen Kind kann hassen</w:t>
      </w:r>
      <w:r>
        <w:br/>
        <w:t>Und aus ihrer Sorge lassen?</w:t>
      </w:r>
    </w:p>
    <w:p w14:paraId="29FB5CAE" w14:textId="77777777" w:rsidR="00E63182" w:rsidRDefault="00E63182" w:rsidP="00844FD5">
      <w:pPr>
        <w:pStyle w:val="StandardWeb"/>
      </w:pPr>
      <w:r>
        <w:lastRenderedPageBreak/>
        <w:t>4. Ja, wenn du gleich möchtest finden</w:t>
      </w:r>
      <w:r>
        <w:br/>
        <w:t>Einen solchen Muttersinn,</w:t>
      </w:r>
      <w:r>
        <w:br/>
        <w:t>Da die Liebe kann verschwinden,</w:t>
      </w:r>
      <w:r>
        <w:br/>
      </w:r>
      <w:proofErr w:type="spellStart"/>
      <w:r>
        <w:t>So</w:t>
      </w:r>
      <w:proofErr w:type="spellEnd"/>
      <w:r>
        <w:t xml:space="preserve"> bleib ich doch, der ich bin.</w:t>
      </w:r>
      <w:r>
        <w:br/>
        <w:t xml:space="preserve">Meine </w:t>
      </w:r>
      <w:proofErr w:type="spellStart"/>
      <w:r>
        <w:t>Treu</w:t>
      </w:r>
      <w:proofErr w:type="spellEnd"/>
      <w:r>
        <w:t xml:space="preserve"> bleibt gegen dir,</w:t>
      </w:r>
      <w:r>
        <w:br/>
        <w:t>Zion, o du meine Zier;</w:t>
      </w:r>
      <w:r>
        <w:br/>
        <w:t>Mein Herz hast du mir besessen,</w:t>
      </w:r>
      <w:r>
        <w:br/>
        <w:t>Deiner kann ich nicht vergessen.</w:t>
      </w:r>
    </w:p>
    <w:p w14:paraId="2B1F4F3C" w14:textId="77777777" w:rsidR="00E63182" w:rsidRDefault="00E63182" w:rsidP="00844FD5">
      <w:pPr>
        <w:pStyle w:val="StandardWeb"/>
      </w:pPr>
      <w:r>
        <w:t>5. Lass dich nicht den Satan blenden,</w:t>
      </w:r>
      <w:r>
        <w:br/>
        <w:t>Der sonst nichts als schrecken kann!</w:t>
      </w:r>
      <w:r>
        <w:br/>
        <w:t>Siehe, hier in meinen Händen</w:t>
      </w:r>
      <w:r>
        <w:br/>
        <w:t>Hab‘ ich dich geschrieben an.</w:t>
      </w:r>
      <w:r>
        <w:br/>
        <w:t>Wie mag es denn anders sein?</w:t>
      </w:r>
      <w:r>
        <w:br/>
        <w:t>Ich muss ja gedenken dein;</w:t>
      </w:r>
      <w:r>
        <w:br/>
        <w:t>Deine Mauern will ich bauen</w:t>
      </w:r>
      <w:r>
        <w:br/>
        <w:t>Und dich fort und fort anschauen.</w:t>
      </w:r>
    </w:p>
    <w:p w14:paraId="6B2F8A55" w14:textId="77777777" w:rsidR="00E63182" w:rsidRDefault="00E63182" w:rsidP="00844FD5">
      <w:pPr>
        <w:pStyle w:val="StandardWeb"/>
      </w:pPr>
      <w:r>
        <w:t>6. Du bist mir stets vor den Augen,</w:t>
      </w:r>
      <w:r>
        <w:br/>
        <w:t>Du liegst mir in meinem Schoß</w:t>
      </w:r>
      <w:r>
        <w:br/>
        <w:t>Wie die Kindlein, die noch saugen,</w:t>
      </w:r>
      <w:r>
        <w:br/>
        <w:t>Meine Treu‘ zu dir ist groß;</w:t>
      </w:r>
      <w:r>
        <w:br/>
        <w:t>Dich und mich kann keine Zeit,</w:t>
      </w:r>
      <w:r>
        <w:br/>
        <w:t>Keine Not, Gefahr und Streit,</w:t>
      </w:r>
      <w:r>
        <w:br/>
        <w:t>Ja der Satan selbst nicht scheiden.</w:t>
      </w:r>
      <w:r>
        <w:br/>
        <w:t>Bleib getreu in allem Leiden.</w:t>
      </w:r>
    </w:p>
    <w:p w14:paraId="66BA2E73" w14:textId="6EF65C00" w:rsidR="00E63182" w:rsidRDefault="0017720D" w:rsidP="0017720D">
      <w:pPr>
        <w:pStyle w:val="berschrift1"/>
      </w:pPr>
      <w:r>
        <w:t>Biographie</w:t>
      </w:r>
    </w:p>
    <w:p w14:paraId="70D2853B" w14:textId="77777777" w:rsidR="0017720D" w:rsidRDefault="00E63182" w:rsidP="00844FD5">
      <w:pPr>
        <w:pStyle w:val="StandardWeb"/>
      </w:pPr>
      <w:r>
        <w:t xml:space="preserve">Johann Heermann wurde 1585 zu </w:t>
      </w:r>
      <w:proofErr w:type="spellStart"/>
      <w:r>
        <w:t>Raudten</w:t>
      </w:r>
      <w:proofErr w:type="spellEnd"/>
      <w:r>
        <w:t xml:space="preserve"> im Fürstentum Wohlau in Niederschlesien geboren, wo sein Vater ein armer Kürschner war. Nachdem er seine erste Ausbildung in seiner Vaterstadt und in Wohlau erhalten hatte, kam er nach </w:t>
      </w:r>
      <w:proofErr w:type="spellStart"/>
      <w:r>
        <w:t>Fraustadt</w:t>
      </w:r>
      <w:proofErr w:type="spellEnd"/>
      <w:r>
        <w:t xml:space="preserve"> in das Haus des frommen Valerius Herberger, der ihn wie sein eignes Kind liebte und einen tiefen Eindruck auf die empfängliche Seele des Jünglings zurückließ. Hierauf besuchte er die Gymnasien von Breslau und </w:t>
      </w:r>
      <w:proofErr w:type="spellStart"/>
      <w:r>
        <w:t>Brieg</w:t>
      </w:r>
      <w:proofErr w:type="spellEnd"/>
      <w:r>
        <w:t xml:space="preserve"> und wurde, da er namentlich in </w:t>
      </w:r>
      <w:proofErr w:type="spellStart"/>
      <w:r>
        <w:t>Brieg</w:t>
      </w:r>
      <w:proofErr w:type="spellEnd"/>
      <w:r>
        <w:t xml:space="preserve"> sehr bald sein Dichtertalent entwickelte, dort, kaum 23 Jahre alt, mit großer Feierlichkeit zum Dichter gekrönt. Bald danach bezog er mit drei jungen Edelleuten, über welche ihm die Aussicht anvertraut war, die Universität Straßburg. Allein schon nach einem Jahre musste er in die Heimat zurückkehren, weil ihm durch Krankheitszufälle das Augenlicht verdunkelt war, und hier traf er auch seine Mutter krank an. Doch genasen beide wieder, und unser Dichter wurde 1611 Prediger in </w:t>
      </w:r>
      <w:proofErr w:type="spellStart"/>
      <w:r>
        <w:t>Köben</w:t>
      </w:r>
      <w:proofErr w:type="spellEnd"/>
      <w:r>
        <w:t xml:space="preserve"> an der Oder. Hier verlebte er die ersten Jahre wahre Tage der Freude und des Glücks. Er stand in freundschaftlicher Verbindung mit dem frommen und glaubenseifrigen Grundherrn der Gemeinde, Herrn von Kottwitz, und mit seinem alten väterlichen Freunde Valerius Herberger. Dazu hatte er die Freude, dass seine Predigten, die aus dem Herzen kamen, und in denen er jederzeit das Heil und die Seligkeit seiner Gemeinde im Auge hatte, mit Freuden und Segen gehört wurden. Auch in seiner obgleich kinderlosen </w:t>
      </w:r>
      <w:r w:rsidR="0017720D">
        <w:t>E</w:t>
      </w:r>
      <w:r>
        <w:t>he lebte er sehr glücklich.</w:t>
      </w:r>
    </w:p>
    <w:p w14:paraId="5B1E615F" w14:textId="429C16D7" w:rsidR="00E63182" w:rsidRDefault="00E63182" w:rsidP="00844FD5">
      <w:pPr>
        <w:pStyle w:val="StandardWeb"/>
      </w:pPr>
      <w:r>
        <w:t xml:space="preserve">Aber bald sollte ihm die freundliche Sonne des Glücks untergehen. Es kamen von nun an fast unausgesetzte Kreuz- und Leidenstage über ihn. Im Jahre 1617 starb ihm sein geliebtes Weib, und wehmütiger Schmerz ging durch seine Seele, wie er sich auch in seinem damals gedichteten Liede ausspricht: „Ach Gott, ich muss in Traurigkeit mein Leben nun beschließen.“ Im </w:t>
      </w:r>
      <w:r>
        <w:lastRenderedPageBreak/>
        <w:t xml:space="preserve">Jahre 1618 verheiratete er sich wieder, verfiel aber bald darauf in einen leidenden Zustand, der vom Jahre 1623 an in eine fast ununterbrochene Krankheit überging, so dass seine Frau nichts als mühsame Krankenpflege zu verrichten hatte. Zu diesen körperlichen Leiden Leiden kamen noch die Drangsale des dreißigjährigen Krieges. Die </w:t>
      </w:r>
      <w:proofErr w:type="spellStart"/>
      <w:r>
        <w:t>Wallensteinschen</w:t>
      </w:r>
      <w:proofErr w:type="spellEnd"/>
      <w:r>
        <w:t xml:space="preserve"> Horden plünderten ihn verschiedene Male aus und mehr als einmal musste er vor den Kroaten flüchtig werden. Auch von der überall grassierenden Pest blieb seine Gemeinde nicht verschont. Das alles bereitete dem frommen Manne viel Kummer und Herzeleid. – In dieser schweren Leidenszeit entstanden die meisten seiner Lieblichen geistlichen Lieder, die von seiner tiefen Lebenserfahrung zeugen und allen Kreuzträgern wie aus der Seele geschrieben sind. Endlich im Jahre 1638, da seine körperlichen Leiden, die ihren Hauptsitz im Halse hatten, immer größer wurden und ihn schon seit vier Jahren verhindert hatten, die Kanzel zu besteigen, legte er sein Amt nieder und zog nach </w:t>
      </w:r>
      <w:proofErr w:type="spellStart"/>
      <w:r>
        <w:t>Lissa</w:t>
      </w:r>
      <w:proofErr w:type="spellEnd"/>
      <w:r>
        <w:t xml:space="preserve"> in Polen, wo er seine Ruhe zum Schreiben gottseliger und erbaulicher Schriften benutzte. Die letzten vier Jahre lag er beständig krank, hielt aber geduldig aus, bis er endlich 1647 am Morgen des Sonntags Septuagesimä, dessen Evangelium von den Arbeitern im Weinberge handelt, sanft hinüberschlummerte in das Jenseits, um auch seinen Lohn als treuer Arbeiter zu empfangen. Heermanns Lieder sind wahre Kleinodien des evangelischen Liederschatzes und zeichnen sich durch Reichtum und Tiefe seiner inner</w:t>
      </w:r>
      <w:r w:rsidR="0017720D">
        <w:t>e</w:t>
      </w:r>
      <w:r>
        <w:t>n und äußer</w:t>
      </w:r>
      <w:r w:rsidR="0017720D">
        <w:t>e</w:t>
      </w:r>
      <w:r>
        <w:t>n Lebenserfahrungen, durch Frömmigkeit und stille Ergebung, sowie durch Klarheit und Zierlichkeit des Ausdrucks und der Form aus.</w:t>
      </w:r>
    </w:p>
    <w:p w14:paraId="5649BF90" w14:textId="77777777" w:rsidR="00E63182" w:rsidRPr="00E63182" w:rsidRDefault="00E63182" w:rsidP="00844FD5">
      <w:pPr>
        <w:rPr>
          <w:lang w:eastAsia="de-DE"/>
        </w:rPr>
      </w:pPr>
    </w:p>
    <w:p w14:paraId="0B41296E" w14:textId="77777777" w:rsidR="00BD71A4" w:rsidRDefault="00BD71A4" w:rsidP="00844FD5">
      <w:pPr>
        <w:spacing w:after="0" w:line="240" w:lineRule="auto"/>
        <w:rPr>
          <w:rFonts w:eastAsia="Times New Roman"/>
          <w:b/>
          <w:bCs/>
          <w:color w:val="000000"/>
          <w:kern w:val="36"/>
          <w:sz w:val="36"/>
          <w:szCs w:val="48"/>
          <w:lang w:eastAsia="de-DE"/>
        </w:rPr>
      </w:pPr>
      <w:r>
        <w:br w:type="page"/>
      </w:r>
    </w:p>
    <w:p w14:paraId="5DDF219F" w14:textId="77777777" w:rsidR="00D5498D" w:rsidRPr="00D5498D" w:rsidRDefault="00D5498D" w:rsidP="00844FD5">
      <w:pPr>
        <w:pStyle w:val="berschrift1"/>
      </w:pPr>
      <w:r w:rsidRPr="00D5498D">
        <w:lastRenderedPageBreak/>
        <w:t>Quellen:</w:t>
      </w:r>
    </w:p>
    <w:p w14:paraId="5419C799" w14:textId="77777777" w:rsidR="00BD71A4" w:rsidRDefault="00D5498D" w:rsidP="00844FD5">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7C0B1591" w14:textId="77777777" w:rsidR="00BD71A4" w:rsidRDefault="003B4AC8" w:rsidP="00844FD5">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0474579" w14:textId="77777777" w:rsidR="00BD71A4" w:rsidRDefault="003B4AC8" w:rsidP="00844FD5">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59411F14" w14:textId="77777777" w:rsidR="00BD71A4" w:rsidRDefault="003B4AC8" w:rsidP="00844FD5">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3252203A" w14:textId="77777777" w:rsidR="00BD71A4" w:rsidRDefault="003B4AC8" w:rsidP="00844FD5">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13AB225F" w14:textId="77777777" w:rsidR="00D5498D" w:rsidRPr="00D5498D" w:rsidRDefault="00BD71A4" w:rsidP="00844FD5">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7524D10" w14:textId="77777777" w:rsidR="00D5498D" w:rsidRPr="00D5498D" w:rsidRDefault="00D5498D" w:rsidP="00844FD5">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B631B48" w14:textId="77777777" w:rsidR="008E63BE" w:rsidRDefault="00D05DFD" w:rsidP="00844FD5">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DB939" w14:textId="77777777" w:rsidR="003B4AC8" w:rsidRDefault="003B4AC8" w:rsidP="00CA68D9">
      <w:pPr>
        <w:spacing w:after="0" w:line="240" w:lineRule="auto"/>
      </w:pPr>
      <w:r>
        <w:separator/>
      </w:r>
    </w:p>
  </w:endnote>
  <w:endnote w:type="continuationSeparator" w:id="0">
    <w:p w14:paraId="6126D3C5" w14:textId="77777777" w:rsidR="003B4AC8" w:rsidRDefault="003B4AC8"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72866" w14:textId="77777777" w:rsidR="003B4AC8" w:rsidRDefault="003B4AC8" w:rsidP="00CA68D9">
      <w:pPr>
        <w:spacing w:after="0" w:line="240" w:lineRule="auto"/>
      </w:pPr>
      <w:r>
        <w:separator/>
      </w:r>
    </w:p>
  </w:footnote>
  <w:footnote w:type="continuationSeparator" w:id="0">
    <w:p w14:paraId="7B2BE2AD" w14:textId="77777777" w:rsidR="003B4AC8" w:rsidRDefault="003B4AC8" w:rsidP="00CA68D9">
      <w:pPr>
        <w:spacing w:after="0" w:line="240" w:lineRule="auto"/>
      </w:pPr>
      <w:r>
        <w:continuationSeparator/>
      </w:r>
    </w:p>
  </w:footnote>
  <w:footnote w:id="1">
    <w:p w14:paraId="5064E0BB" w14:textId="77777777" w:rsidR="0017720D" w:rsidRDefault="0017720D" w:rsidP="0017720D">
      <w:pPr>
        <w:pStyle w:val="Funotentext"/>
      </w:pPr>
      <w:r>
        <w:rPr>
          <w:rStyle w:val="Funotenzeichen"/>
        </w:rPr>
        <w:footnoteRef/>
      </w:r>
      <w:r>
        <w:t xml:space="preserve"> Weichlich, zärtlich tun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7D4"/>
    <w:rsid w:val="00031AA5"/>
    <w:rsid w:val="000700B0"/>
    <w:rsid w:val="00082307"/>
    <w:rsid w:val="000C66E5"/>
    <w:rsid w:val="000D088F"/>
    <w:rsid w:val="00122BD9"/>
    <w:rsid w:val="0017720D"/>
    <w:rsid w:val="00196055"/>
    <w:rsid w:val="001D4F1D"/>
    <w:rsid w:val="001F060B"/>
    <w:rsid w:val="001F54C4"/>
    <w:rsid w:val="001F558F"/>
    <w:rsid w:val="0022039F"/>
    <w:rsid w:val="00272484"/>
    <w:rsid w:val="00297F83"/>
    <w:rsid w:val="002B7BD9"/>
    <w:rsid w:val="002E6D11"/>
    <w:rsid w:val="0032781D"/>
    <w:rsid w:val="003533C5"/>
    <w:rsid w:val="00363750"/>
    <w:rsid w:val="00377AA1"/>
    <w:rsid w:val="00381C0C"/>
    <w:rsid w:val="00396532"/>
    <w:rsid w:val="003B4AC8"/>
    <w:rsid w:val="003C50EA"/>
    <w:rsid w:val="003E100C"/>
    <w:rsid w:val="003F151C"/>
    <w:rsid w:val="003F7978"/>
    <w:rsid w:val="00426D7D"/>
    <w:rsid w:val="004617D4"/>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44FD5"/>
    <w:rsid w:val="00883D4B"/>
    <w:rsid w:val="008D7463"/>
    <w:rsid w:val="008E2C7C"/>
    <w:rsid w:val="008E417E"/>
    <w:rsid w:val="008E63BE"/>
    <w:rsid w:val="00953F74"/>
    <w:rsid w:val="009A19EB"/>
    <w:rsid w:val="009B322A"/>
    <w:rsid w:val="009F720B"/>
    <w:rsid w:val="00A31A98"/>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3182"/>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B9D43"/>
  <w15:chartTrackingRefBased/>
  <w15:docId w15:val="{9C9DF8EA-2C4F-48E6-A953-5AB9A1BA9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posted-on">
    <w:name w:val="posted-on"/>
    <w:basedOn w:val="Absatz-Standardschriftart"/>
    <w:rsid w:val="00E63182"/>
  </w:style>
  <w:style w:type="character" w:customStyle="1" w:styleId="cat-links">
    <w:name w:val="cat-links"/>
    <w:basedOn w:val="Absatz-Standardschriftart"/>
    <w:rsid w:val="00E63182"/>
  </w:style>
  <w:style w:type="character" w:customStyle="1" w:styleId="tags-links">
    <w:name w:val="tags-links"/>
    <w:basedOn w:val="Absatz-Standardschriftart"/>
    <w:rsid w:val="00E63182"/>
  </w:style>
  <w:style w:type="character" w:styleId="Hervorhebung">
    <w:name w:val="Emphasis"/>
    <w:basedOn w:val="Absatz-Standardschriftart"/>
    <w:uiPriority w:val="20"/>
    <w:qFormat/>
    <w:rsid w:val="00E631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7327">
      <w:bodyDiv w:val="1"/>
      <w:marLeft w:val="0"/>
      <w:marRight w:val="0"/>
      <w:marTop w:val="0"/>
      <w:marBottom w:val="0"/>
      <w:divBdr>
        <w:top w:val="none" w:sz="0" w:space="0" w:color="auto"/>
        <w:left w:val="none" w:sz="0" w:space="0" w:color="auto"/>
        <w:bottom w:val="none" w:sz="0" w:space="0" w:color="auto"/>
        <w:right w:val="none" w:sz="0" w:space="0" w:color="auto"/>
      </w:divBdr>
      <w:divsChild>
        <w:div w:id="893154428">
          <w:marLeft w:val="0"/>
          <w:marRight w:val="0"/>
          <w:marTop w:val="0"/>
          <w:marBottom w:val="0"/>
          <w:divBdr>
            <w:top w:val="none" w:sz="0" w:space="0" w:color="auto"/>
            <w:left w:val="none" w:sz="0" w:space="0" w:color="auto"/>
            <w:bottom w:val="none" w:sz="0" w:space="0" w:color="auto"/>
            <w:right w:val="none" w:sz="0" w:space="0" w:color="auto"/>
          </w:divBdr>
        </w:div>
        <w:div w:id="1374498461">
          <w:marLeft w:val="0"/>
          <w:marRight w:val="0"/>
          <w:marTop w:val="0"/>
          <w:marBottom w:val="0"/>
          <w:divBdr>
            <w:top w:val="none" w:sz="0" w:space="0" w:color="auto"/>
            <w:left w:val="none" w:sz="0" w:space="0" w:color="auto"/>
            <w:bottom w:val="none" w:sz="0" w:space="0" w:color="auto"/>
            <w:right w:val="none" w:sz="0" w:space="0" w:color="auto"/>
          </w:divBdr>
        </w:div>
        <w:div w:id="1536119177">
          <w:marLeft w:val="0"/>
          <w:marRight w:val="0"/>
          <w:marTop w:val="0"/>
          <w:marBottom w:val="0"/>
          <w:divBdr>
            <w:top w:val="none" w:sz="0" w:space="0" w:color="auto"/>
            <w:left w:val="none" w:sz="0" w:space="0" w:color="auto"/>
            <w:bottom w:val="none" w:sz="0" w:space="0" w:color="auto"/>
            <w:right w:val="none" w:sz="0" w:space="0" w:color="auto"/>
          </w:divBdr>
        </w:div>
        <w:div w:id="97793524">
          <w:marLeft w:val="0"/>
          <w:marRight w:val="0"/>
          <w:marTop w:val="0"/>
          <w:marBottom w:val="0"/>
          <w:divBdr>
            <w:top w:val="none" w:sz="0" w:space="0" w:color="auto"/>
            <w:left w:val="none" w:sz="0" w:space="0" w:color="auto"/>
            <w:bottom w:val="none" w:sz="0" w:space="0" w:color="auto"/>
            <w:right w:val="none" w:sz="0" w:space="0" w:color="auto"/>
          </w:divBdr>
        </w:div>
        <w:div w:id="2057703693">
          <w:marLeft w:val="0"/>
          <w:marRight w:val="0"/>
          <w:marTop w:val="0"/>
          <w:marBottom w:val="0"/>
          <w:divBdr>
            <w:top w:val="none" w:sz="0" w:space="0" w:color="auto"/>
            <w:left w:val="none" w:sz="0" w:space="0" w:color="auto"/>
            <w:bottom w:val="none" w:sz="0" w:space="0" w:color="auto"/>
            <w:right w:val="none" w:sz="0" w:space="0" w:color="auto"/>
          </w:divBdr>
        </w:div>
        <w:div w:id="478300914">
          <w:marLeft w:val="0"/>
          <w:marRight w:val="0"/>
          <w:marTop w:val="0"/>
          <w:marBottom w:val="0"/>
          <w:divBdr>
            <w:top w:val="none" w:sz="0" w:space="0" w:color="auto"/>
            <w:left w:val="none" w:sz="0" w:space="0" w:color="auto"/>
            <w:bottom w:val="none" w:sz="0" w:space="0" w:color="auto"/>
            <w:right w:val="none" w:sz="0" w:space="0" w:color="auto"/>
          </w:divBdr>
        </w:div>
        <w:div w:id="1401781478">
          <w:marLeft w:val="0"/>
          <w:marRight w:val="0"/>
          <w:marTop w:val="0"/>
          <w:marBottom w:val="0"/>
          <w:divBdr>
            <w:top w:val="none" w:sz="0" w:space="0" w:color="auto"/>
            <w:left w:val="none" w:sz="0" w:space="0" w:color="auto"/>
            <w:bottom w:val="none" w:sz="0" w:space="0" w:color="auto"/>
            <w:right w:val="none" w:sz="0" w:space="0" w:color="auto"/>
          </w:divBdr>
        </w:div>
        <w:div w:id="625619605">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1414898">
      <w:bodyDiv w:val="1"/>
      <w:marLeft w:val="0"/>
      <w:marRight w:val="0"/>
      <w:marTop w:val="0"/>
      <w:marBottom w:val="0"/>
      <w:divBdr>
        <w:top w:val="none" w:sz="0" w:space="0" w:color="auto"/>
        <w:left w:val="none" w:sz="0" w:space="0" w:color="auto"/>
        <w:bottom w:val="none" w:sz="0" w:space="0" w:color="auto"/>
        <w:right w:val="none" w:sz="0" w:space="0" w:color="auto"/>
      </w:divBdr>
      <w:divsChild>
        <w:div w:id="1592157986">
          <w:marLeft w:val="0"/>
          <w:marRight w:val="0"/>
          <w:marTop w:val="0"/>
          <w:marBottom w:val="0"/>
          <w:divBdr>
            <w:top w:val="none" w:sz="0" w:space="0" w:color="auto"/>
            <w:left w:val="none" w:sz="0" w:space="0" w:color="auto"/>
            <w:bottom w:val="none" w:sz="0" w:space="0" w:color="auto"/>
            <w:right w:val="none" w:sz="0" w:space="0" w:color="auto"/>
          </w:divBdr>
        </w:div>
        <w:div w:id="856429557">
          <w:marLeft w:val="0"/>
          <w:marRight w:val="0"/>
          <w:marTop w:val="0"/>
          <w:marBottom w:val="0"/>
          <w:divBdr>
            <w:top w:val="none" w:sz="0" w:space="0" w:color="auto"/>
            <w:left w:val="none" w:sz="0" w:space="0" w:color="auto"/>
            <w:bottom w:val="none" w:sz="0" w:space="0" w:color="auto"/>
            <w:right w:val="none" w:sz="0" w:space="0" w:color="auto"/>
          </w:divBdr>
        </w:div>
        <w:div w:id="820970891">
          <w:marLeft w:val="0"/>
          <w:marRight w:val="0"/>
          <w:marTop w:val="0"/>
          <w:marBottom w:val="0"/>
          <w:divBdr>
            <w:top w:val="none" w:sz="0" w:space="0" w:color="auto"/>
            <w:left w:val="none" w:sz="0" w:space="0" w:color="auto"/>
            <w:bottom w:val="none" w:sz="0" w:space="0" w:color="auto"/>
            <w:right w:val="none" w:sz="0" w:space="0" w:color="auto"/>
          </w:divBdr>
        </w:div>
        <w:div w:id="814184109">
          <w:marLeft w:val="0"/>
          <w:marRight w:val="0"/>
          <w:marTop w:val="0"/>
          <w:marBottom w:val="0"/>
          <w:divBdr>
            <w:top w:val="none" w:sz="0" w:space="0" w:color="auto"/>
            <w:left w:val="none" w:sz="0" w:space="0" w:color="auto"/>
            <w:bottom w:val="none" w:sz="0" w:space="0" w:color="auto"/>
            <w:right w:val="none" w:sz="0" w:space="0" w:color="auto"/>
          </w:divBdr>
        </w:div>
        <w:div w:id="1699160620">
          <w:marLeft w:val="0"/>
          <w:marRight w:val="0"/>
          <w:marTop w:val="0"/>
          <w:marBottom w:val="0"/>
          <w:divBdr>
            <w:top w:val="none" w:sz="0" w:space="0" w:color="auto"/>
            <w:left w:val="none" w:sz="0" w:space="0" w:color="auto"/>
            <w:bottom w:val="none" w:sz="0" w:space="0" w:color="auto"/>
            <w:right w:val="none" w:sz="0" w:space="0" w:color="auto"/>
          </w:divBdr>
        </w:div>
        <w:div w:id="78453057">
          <w:marLeft w:val="0"/>
          <w:marRight w:val="0"/>
          <w:marTop w:val="0"/>
          <w:marBottom w:val="0"/>
          <w:divBdr>
            <w:top w:val="none" w:sz="0" w:space="0" w:color="auto"/>
            <w:left w:val="none" w:sz="0" w:space="0" w:color="auto"/>
            <w:bottom w:val="none" w:sz="0" w:space="0" w:color="auto"/>
            <w:right w:val="none" w:sz="0" w:space="0" w:color="auto"/>
          </w:divBdr>
        </w:div>
        <w:div w:id="1870138675">
          <w:marLeft w:val="0"/>
          <w:marRight w:val="0"/>
          <w:marTop w:val="0"/>
          <w:marBottom w:val="0"/>
          <w:divBdr>
            <w:top w:val="none" w:sz="0" w:space="0" w:color="auto"/>
            <w:left w:val="none" w:sz="0" w:space="0" w:color="auto"/>
            <w:bottom w:val="none" w:sz="0" w:space="0" w:color="auto"/>
            <w:right w:val="none" w:sz="0" w:space="0" w:color="auto"/>
          </w:divBdr>
        </w:div>
        <w:div w:id="1687249772">
          <w:marLeft w:val="0"/>
          <w:marRight w:val="0"/>
          <w:marTop w:val="0"/>
          <w:marBottom w:val="0"/>
          <w:divBdr>
            <w:top w:val="none" w:sz="0" w:space="0" w:color="auto"/>
            <w:left w:val="none" w:sz="0" w:space="0" w:color="auto"/>
            <w:bottom w:val="none" w:sz="0" w:space="0" w:color="auto"/>
            <w:right w:val="none" w:sz="0" w:space="0" w:color="auto"/>
          </w:divBdr>
        </w:div>
        <w:div w:id="960844579">
          <w:marLeft w:val="0"/>
          <w:marRight w:val="0"/>
          <w:marTop w:val="0"/>
          <w:marBottom w:val="0"/>
          <w:divBdr>
            <w:top w:val="none" w:sz="0" w:space="0" w:color="auto"/>
            <w:left w:val="none" w:sz="0" w:space="0" w:color="auto"/>
            <w:bottom w:val="none" w:sz="0" w:space="0" w:color="auto"/>
            <w:right w:val="none" w:sz="0" w:space="0" w:color="auto"/>
          </w:divBdr>
        </w:div>
        <w:div w:id="414867314">
          <w:marLeft w:val="0"/>
          <w:marRight w:val="0"/>
          <w:marTop w:val="0"/>
          <w:marBottom w:val="0"/>
          <w:divBdr>
            <w:top w:val="none" w:sz="0" w:space="0" w:color="auto"/>
            <w:left w:val="none" w:sz="0" w:space="0" w:color="auto"/>
            <w:bottom w:val="none" w:sz="0" w:space="0" w:color="auto"/>
            <w:right w:val="none" w:sz="0" w:space="0" w:color="auto"/>
          </w:divBdr>
        </w:div>
        <w:div w:id="1082796523">
          <w:marLeft w:val="0"/>
          <w:marRight w:val="0"/>
          <w:marTop w:val="0"/>
          <w:marBottom w:val="0"/>
          <w:divBdr>
            <w:top w:val="none" w:sz="0" w:space="0" w:color="auto"/>
            <w:left w:val="none" w:sz="0" w:space="0" w:color="auto"/>
            <w:bottom w:val="none" w:sz="0" w:space="0" w:color="auto"/>
            <w:right w:val="none" w:sz="0" w:space="0" w:color="auto"/>
          </w:divBdr>
        </w:div>
        <w:div w:id="919369789">
          <w:marLeft w:val="0"/>
          <w:marRight w:val="0"/>
          <w:marTop w:val="0"/>
          <w:marBottom w:val="0"/>
          <w:divBdr>
            <w:top w:val="none" w:sz="0" w:space="0" w:color="auto"/>
            <w:left w:val="none" w:sz="0" w:space="0" w:color="auto"/>
            <w:bottom w:val="none" w:sz="0" w:space="0" w:color="auto"/>
            <w:right w:val="none" w:sz="0" w:space="0" w:color="auto"/>
          </w:divBdr>
        </w:div>
        <w:div w:id="1620142279">
          <w:marLeft w:val="0"/>
          <w:marRight w:val="0"/>
          <w:marTop w:val="0"/>
          <w:marBottom w:val="0"/>
          <w:divBdr>
            <w:top w:val="none" w:sz="0" w:space="0" w:color="auto"/>
            <w:left w:val="none" w:sz="0" w:space="0" w:color="auto"/>
            <w:bottom w:val="none" w:sz="0" w:space="0" w:color="auto"/>
            <w:right w:val="none" w:sz="0" w:space="0" w:color="auto"/>
          </w:divBdr>
        </w:div>
        <w:div w:id="1414620775">
          <w:marLeft w:val="0"/>
          <w:marRight w:val="0"/>
          <w:marTop w:val="0"/>
          <w:marBottom w:val="0"/>
          <w:divBdr>
            <w:top w:val="none" w:sz="0" w:space="0" w:color="auto"/>
            <w:left w:val="none" w:sz="0" w:space="0" w:color="auto"/>
            <w:bottom w:val="none" w:sz="0" w:space="0" w:color="auto"/>
            <w:right w:val="none" w:sz="0" w:space="0" w:color="auto"/>
          </w:divBdr>
        </w:div>
        <w:div w:id="381364000">
          <w:marLeft w:val="0"/>
          <w:marRight w:val="0"/>
          <w:marTop w:val="0"/>
          <w:marBottom w:val="0"/>
          <w:divBdr>
            <w:top w:val="none" w:sz="0" w:space="0" w:color="auto"/>
            <w:left w:val="none" w:sz="0" w:space="0" w:color="auto"/>
            <w:bottom w:val="none" w:sz="0" w:space="0" w:color="auto"/>
            <w:right w:val="none" w:sz="0" w:space="0" w:color="auto"/>
          </w:divBdr>
        </w:div>
        <w:div w:id="2083259963">
          <w:marLeft w:val="0"/>
          <w:marRight w:val="0"/>
          <w:marTop w:val="0"/>
          <w:marBottom w:val="0"/>
          <w:divBdr>
            <w:top w:val="none" w:sz="0" w:space="0" w:color="auto"/>
            <w:left w:val="none" w:sz="0" w:space="0" w:color="auto"/>
            <w:bottom w:val="none" w:sz="0" w:space="0" w:color="auto"/>
            <w:right w:val="none" w:sz="0" w:space="0" w:color="auto"/>
          </w:divBdr>
        </w:div>
        <w:div w:id="473526525">
          <w:marLeft w:val="0"/>
          <w:marRight w:val="0"/>
          <w:marTop w:val="0"/>
          <w:marBottom w:val="0"/>
          <w:divBdr>
            <w:top w:val="none" w:sz="0" w:space="0" w:color="auto"/>
            <w:left w:val="none" w:sz="0" w:space="0" w:color="auto"/>
            <w:bottom w:val="none" w:sz="0" w:space="0" w:color="auto"/>
            <w:right w:val="none" w:sz="0" w:space="0" w:color="auto"/>
          </w:divBdr>
        </w:div>
        <w:div w:id="1383169404">
          <w:marLeft w:val="0"/>
          <w:marRight w:val="0"/>
          <w:marTop w:val="0"/>
          <w:marBottom w:val="0"/>
          <w:divBdr>
            <w:top w:val="none" w:sz="0" w:space="0" w:color="auto"/>
            <w:left w:val="none" w:sz="0" w:space="0" w:color="auto"/>
            <w:bottom w:val="none" w:sz="0" w:space="0" w:color="auto"/>
            <w:right w:val="none" w:sz="0" w:space="0" w:color="auto"/>
          </w:divBdr>
        </w:div>
        <w:div w:id="1009672806">
          <w:marLeft w:val="0"/>
          <w:marRight w:val="0"/>
          <w:marTop w:val="0"/>
          <w:marBottom w:val="0"/>
          <w:divBdr>
            <w:top w:val="none" w:sz="0" w:space="0" w:color="auto"/>
            <w:left w:val="none" w:sz="0" w:space="0" w:color="auto"/>
            <w:bottom w:val="none" w:sz="0" w:space="0" w:color="auto"/>
            <w:right w:val="none" w:sz="0" w:space="0" w:color="auto"/>
          </w:divBdr>
        </w:div>
        <w:div w:id="1990475448">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36327271">
      <w:bodyDiv w:val="1"/>
      <w:marLeft w:val="0"/>
      <w:marRight w:val="0"/>
      <w:marTop w:val="0"/>
      <w:marBottom w:val="0"/>
      <w:divBdr>
        <w:top w:val="none" w:sz="0" w:space="0" w:color="auto"/>
        <w:left w:val="none" w:sz="0" w:space="0" w:color="auto"/>
        <w:bottom w:val="none" w:sz="0" w:space="0" w:color="auto"/>
        <w:right w:val="none" w:sz="0" w:space="0" w:color="auto"/>
      </w:divBdr>
      <w:divsChild>
        <w:div w:id="422461343">
          <w:marLeft w:val="0"/>
          <w:marRight w:val="0"/>
          <w:marTop w:val="0"/>
          <w:marBottom w:val="0"/>
          <w:divBdr>
            <w:top w:val="none" w:sz="0" w:space="0" w:color="auto"/>
            <w:left w:val="none" w:sz="0" w:space="0" w:color="auto"/>
            <w:bottom w:val="none" w:sz="0" w:space="0" w:color="auto"/>
            <w:right w:val="none" w:sz="0" w:space="0" w:color="auto"/>
          </w:divBdr>
        </w:div>
        <w:div w:id="1548027216">
          <w:marLeft w:val="0"/>
          <w:marRight w:val="0"/>
          <w:marTop w:val="0"/>
          <w:marBottom w:val="0"/>
          <w:divBdr>
            <w:top w:val="none" w:sz="0" w:space="0" w:color="auto"/>
            <w:left w:val="none" w:sz="0" w:space="0" w:color="auto"/>
            <w:bottom w:val="none" w:sz="0" w:space="0" w:color="auto"/>
            <w:right w:val="none" w:sz="0" w:space="0" w:color="auto"/>
          </w:divBdr>
        </w:div>
        <w:div w:id="1432046047">
          <w:marLeft w:val="0"/>
          <w:marRight w:val="0"/>
          <w:marTop w:val="0"/>
          <w:marBottom w:val="0"/>
          <w:divBdr>
            <w:top w:val="none" w:sz="0" w:space="0" w:color="auto"/>
            <w:left w:val="none" w:sz="0" w:space="0" w:color="auto"/>
            <w:bottom w:val="none" w:sz="0" w:space="0" w:color="auto"/>
            <w:right w:val="none" w:sz="0" w:space="0" w:color="auto"/>
          </w:divBdr>
        </w:div>
        <w:div w:id="2106655188">
          <w:marLeft w:val="0"/>
          <w:marRight w:val="0"/>
          <w:marTop w:val="0"/>
          <w:marBottom w:val="0"/>
          <w:divBdr>
            <w:top w:val="none" w:sz="0" w:space="0" w:color="auto"/>
            <w:left w:val="none" w:sz="0" w:space="0" w:color="auto"/>
            <w:bottom w:val="none" w:sz="0" w:space="0" w:color="auto"/>
            <w:right w:val="none" w:sz="0" w:space="0" w:color="auto"/>
          </w:divBdr>
        </w:div>
        <w:div w:id="723797590">
          <w:marLeft w:val="0"/>
          <w:marRight w:val="0"/>
          <w:marTop w:val="0"/>
          <w:marBottom w:val="0"/>
          <w:divBdr>
            <w:top w:val="none" w:sz="0" w:space="0" w:color="auto"/>
            <w:left w:val="none" w:sz="0" w:space="0" w:color="auto"/>
            <w:bottom w:val="none" w:sz="0" w:space="0" w:color="auto"/>
            <w:right w:val="none" w:sz="0" w:space="0" w:color="auto"/>
          </w:divBdr>
        </w:div>
        <w:div w:id="1618218722">
          <w:marLeft w:val="0"/>
          <w:marRight w:val="0"/>
          <w:marTop w:val="0"/>
          <w:marBottom w:val="0"/>
          <w:divBdr>
            <w:top w:val="none" w:sz="0" w:space="0" w:color="auto"/>
            <w:left w:val="none" w:sz="0" w:space="0" w:color="auto"/>
            <w:bottom w:val="none" w:sz="0" w:space="0" w:color="auto"/>
            <w:right w:val="none" w:sz="0" w:space="0" w:color="auto"/>
          </w:divBdr>
        </w:div>
        <w:div w:id="2076009387">
          <w:marLeft w:val="0"/>
          <w:marRight w:val="0"/>
          <w:marTop w:val="0"/>
          <w:marBottom w:val="0"/>
          <w:divBdr>
            <w:top w:val="none" w:sz="0" w:space="0" w:color="auto"/>
            <w:left w:val="none" w:sz="0" w:space="0" w:color="auto"/>
            <w:bottom w:val="none" w:sz="0" w:space="0" w:color="auto"/>
            <w:right w:val="none" w:sz="0" w:space="0" w:color="auto"/>
          </w:divBdr>
        </w:div>
        <w:div w:id="836723518">
          <w:marLeft w:val="0"/>
          <w:marRight w:val="0"/>
          <w:marTop w:val="0"/>
          <w:marBottom w:val="0"/>
          <w:divBdr>
            <w:top w:val="none" w:sz="0" w:space="0" w:color="auto"/>
            <w:left w:val="none" w:sz="0" w:space="0" w:color="auto"/>
            <w:bottom w:val="none" w:sz="0" w:space="0" w:color="auto"/>
            <w:right w:val="none" w:sz="0" w:space="0" w:color="auto"/>
          </w:divBdr>
        </w:div>
        <w:div w:id="1415711101">
          <w:marLeft w:val="0"/>
          <w:marRight w:val="0"/>
          <w:marTop w:val="0"/>
          <w:marBottom w:val="0"/>
          <w:divBdr>
            <w:top w:val="none" w:sz="0" w:space="0" w:color="auto"/>
            <w:left w:val="none" w:sz="0" w:space="0" w:color="auto"/>
            <w:bottom w:val="none" w:sz="0" w:space="0" w:color="auto"/>
            <w:right w:val="none" w:sz="0" w:space="0" w:color="auto"/>
          </w:divBdr>
        </w:div>
        <w:div w:id="2046981449">
          <w:marLeft w:val="0"/>
          <w:marRight w:val="0"/>
          <w:marTop w:val="0"/>
          <w:marBottom w:val="0"/>
          <w:divBdr>
            <w:top w:val="none" w:sz="0" w:space="0" w:color="auto"/>
            <w:left w:val="none" w:sz="0" w:space="0" w:color="auto"/>
            <w:bottom w:val="none" w:sz="0" w:space="0" w:color="auto"/>
            <w:right w:val="none" w:sz="0" w:space="0" w:color="auto"/>
          </w:divBdr>
        </w:div>
        <w:div w:id="763956430">
          <w:marLeft w:val="0"/>
          <w:marRight w:val="0"/>
          <w:marTop w:val="0"/>
          <w:marBottom w:val="0"/>
          <w:divBdr>
            <w:top w:val="none" w:sz="0" w:space="0" w:color="auto"/>
            <w:left w:val="none" w:sz="0" w:space="0" w:color="auto"/>
            <w:bottom w:val="none" w:sz="0" w:space="0" w:color="auto"/>
            <w:right w:val="none" w:sz="0" w:space="0" w:color="auto"/>
          </w:divBdr>
        </w:div>
        <w:div w:id="909731496">
          <w:marLeft w:val="0"/>
          <w:marRight w:val="0"/>
          <w:marTop w:val="0"/>
          <w:marBottom w:val="0"/>
          <w:divBdr>
            <w:top w:val="none" w:sz="0" w:space="0" w:color="auto"/>
            <w:left w:val="none" w:sz="0" w:space="0" w:color="auto"/>
            <w:bottom w:val="none" w:sz="0" w:space="0" w:color="auto"/>
            <w:right w:val="none" w:sz="0" w:space="0" w:color="auto"/>
          </w:divBdr>
        </w:div>
        <w:div w:id="1499350622">
          <w:marLeft w:val="0"/>
          <w:marRight w:val="0"/>
          <w:marTop w:val="0"/>
          <w:marBottom w:val="0"/>
          <w:divBdr>
            <w:top w:val="none" w:sz="0" w:space="0" w:color="auto"/>
            <w:left w:val="none" w:sz="0" w:space="0" w:color="auto"/>
            <w:bottom w:val="none" w:sz="0" w:space="0" w:color="auto"/>
            <w:right w:val="none" w:sz="0" w:space="0" w:color="auto"/>
          </w:divBdr>
        </w:div>
        <w:div w:id="548418254">
          <w:marLeft w:val="0"/>
          <w:marRight w:val="0"/>
          <w:marTop w:val="0"/>
          <w:marBottom w:val="0"/>
          <w:divBdr>
            <w:top w:val="none" w:sz="0" w:space="0" w:color="auto"/>
            <w:left w:val="none" w:sz="0" w:space="0" w:color="auto"/>
            <w:bottom w:val="none" w:sz="0" w:space="0" w:color="auto"/>
            <w:right w:val="none" w:sz="0" w:space="0" w:color="auto"/>
          </w:divBdr>
        </w:div>
        <w:div w:id="320278585">
          <w:marLeft w:val="0"/>
          <w:marRight w:val="0"/>
          <w:marTop w:val="0"/>
          <w:marBottom w:val="0"/>
          <w:divBdr>
            <w:top w:val="none" w:sz="0" w:space="0" w:color="auto"/>
            <w:left w:val="none" w:sz="0" w:space="0" w:color="auto"/>
            <w:bottom w:val="none" w:sz="0" w:space="0" w:color="auto"/>
            <w:right w:val="none" w:sz="0" w:space="0" w:color="auto"/>
          </w:divBdr>
        </w:div>
        <w:div w:id="1664311839">
          <w:marLeft w:val="0"/>
          <w:marRight w:val="0"/>
          <w:marTop w:val="0"/>
          <w:marBottom w:val="0"/>
          <w:divBdr>
            <w:top w:val="none" w:sz="0" w:space="0" w:color="auto"/>
            <w:left w:val="none" w:sz="0" w:space="0" w:color="auto"/>
            <w:bottom w:val="none" w:sz="0" w:space="0" w:color="auto"/>
            <w:right w:val="none" w:sz="0" w:space="0" w:color="auto"/>
          </w:divBdr>
        </w:div>
        <w:div w:id="1503933069">
          <w:marLeft w:val="0"/>
          <w:marRight w:val="0"/>
          <w:marTop w:val="0"/>
          <w:marBottom w:val="0"/>
          <w:divBdr>
            <w:top w:val="none" w:sz="0" w:space="0" w:color="auto"/>
            <w:left w:val="none" w:sz="0" w:space="0" w:color="auto"/>
            <w:bottom w:val="none" w:sz="0" w:space="0" w:color="auto"/>
            <w:right w:val="none" w:sz="0" w:space="0" w:color="auto"/>
          </w:divBdr>
        </w:div>
        <w:div w:id="1875386719">
          <w:marLeft w:val="0"/>
          <w:marRight w:val="0"/>
          <w:marTop w:val="0"/>
          <w:marBottom w:val="0"/>
          <w:divBdr>
            <w:top w:val="none" w:sz="0" w:space="0" w:color="auto"/>
            <w:left w:val="none" w:sz="0" w:space="0" w:color="auto"/>
            <w:bottom w:val="none" w:sz="0" w:space="0" w:color="auto"/>
            <w:right w:val="none" w:sz="0" w:space="0" w:color="auto"/>
          </w:divBdr>
        </w:div>
        <w:div w:id="1113597269">
          <w:marLeft w:val="0"/>
          <w:marRight w:val="0"/>
          <w:marTop w:val="0"/>
          <w:marBottom w:val="0"/>
          <w:divBdr>
            <w:top w:val="none" w:sz="0" w:space="0" w:color="auto"/>
            <w:left w:val="none" w:sz="0" w:space="0" w:color="auto"/>
            <w:bottom w:val="none" w:sz="0" w:space="0" w:color="auto"/>
            <w:right w:val="none" w:sz="0" w:space="0" w:color="auto"/>
          </w:divBdr>
        </w:div>
        <w:div w:id="1258370835">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Pages>
  <Words>5883</Words>
  <Characters>37063</Characters>
  <Application>Microsoft Office Word</Application>
  <DocSecurity>0</DocSecurity>
  <Lines>308</Lines>
  <Paragraphs>85</Paragraphs>
  <ScaleCrop>false</ScaleCrop>
  <HeadingPairs>
    <vt:vector size="2" baseType="variant">
      <vt:variant>
        <vt:lpstr>Titel</vt:lpstr>
      </vt:variant>
      <vt:variant>
        <vt:i4>1</vt:i4>
      </vt:variant>
    </vt:vector>
  </HeadingPairs>
  <TitlesOfParts>
    <vt:vector size="1" baseType="lpstr">
      <vt:lpstr>Lieder</vt:lpstr>
    </vt:vector>
  </TitlesOfParts>
  <LinksUpToDate>false</LinksUpToDate>
  <CharactersWithSpaces>42861</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5</cp:revision>
  <dcterms:created xsi:type="dcterms:W3CDTF">2025-12-26T06:56:00Z</dcterms:created>
  <dcterms:modified xsi:type="dcterms:W3CDTF">2025-12-31T07:59:00Z</dcterms:modified>
  <dc:title>Lieder</dc:title>
  <dc:creator>Heermann, Johannes</dc:creator>
  <dc:language>de</dc:language>
</cp:coreProperties>
</file>